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3CEA61" w14:textId="77777777" w:rsidR="00B418F4" w:rsidRPr="00182D7A" w:rsidRDefault="00B418F4" w:rsidP="00B418F4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  <w:r w:rsidRPr="00182D7A">
        <w:rPr>
          <w:rFonts w:ascii="Times New Roman" w:hAnsi="Times New Roman"/>
          <w:caps/>
          <w:sz w:val="28"/>
          <w:szCs w:val="28"/>
        </w:rPr>
        <w:t>МИНИСТЕРСТВО образования ставропольского края</w:t>
      </w:r>
    </w:p>
    <w:p w14:paraId="6EF87A0E" w14:textId="77777777" w:rsidR="000B4D85" w:rsidRPr="00182D7A" w:rsidRDefault="00B418F4" w:rsidP="00B418F4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  <w:r w:rsidRPr="00182D7A">
        <w:rPr>
          <w:rFonts w:ascii="Times New Roman" w:hAnsi="Times New Roman"/>
          <w:caps/>
          <w:sz w:val="28"/>
          <w:szCs w:val="28"/>
        </w:rPr>
        <w:t xml:space="preserve">государственное БЮДЖЕТНОЕ </w:t>
      </w:r>
      <w:r w:rsidR="000B4D85" w:rsidRPr="00182D7A">
        <w:rPr>
          <w:rFonts w:ascii="Times New Roman" w:hAnsi="Times New Roman"/>
          <w:caps/>
          <w:sz w:val="28"/>
          <w:szCs w:val="28"/>
        </w:rPr>
        <w:t xml:space="preserve">профессиональноЕ </w:t>
      </w:r>
      <w:r w:rsidRPr="00182D7A">
        <w:rPr>
          <w:rFonts w:ascii="Times New Roman" w:hAnsi="Times New Roman"/>
          <w:caps/>
          <w:sz w:val="28"/>
          <w:szCs w:val="28"/>
        </w:rPr>
        <w:t xml:space="preserve">образовательное учреждение </w:t>
      </w:r>
    </w:p>
    <w:p w14:paraId="4D6F5DBA" w14:textId="77777777" w:rsidR="00B418F4" w:rsidRPr="00182D7A" w:rsidRDefault="00B418F4" w:rsidP="00B418F4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  <w:r w:rsidRPr="00182D7A">
        <w:rPr>
          <w:rFonts w:ascii="Times New Roman" w:hAnsi="Times New Roman"/>
          <w:caps/>
          <w:sz w:val="28"/>
          <w:szCs w:val="28"/>
        </w:rPr>
        <w:t>«курсавский региональный колледж «интеграл»</w:t>
      </w:r>
    </w:p>
    <w:p w14:paraId="446B7F1D" w14:textId="77777777" w:rsidR="00B418F4" w:rsidRPr="00B418F4" w:rsidRDefault="00B418F4" w:rsidP="00B418F4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3BE4" w:rsidRPr="00B418F4" w14:paraId="2AAD7D83" w14:textId="77777777" w:rsidTr="007406E4">
        <w:tc>
          <w:tcPr>
            <w:tcW w:w="4785" w:type="dxa"/>
          </w:tcPr>
          <w:p w14:paraId="6AF84D81" w14:textId="77777777" w:rsidR="00113BE4" w:rsidRPr="00E251B3" w:rsidRDefault="00113BE4" w:rsidP="007406E4">
            <w:pPr>
              <w:widowControl w:val="0"/>
              <w:autoSpaceDE w:val="0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2C24320" w14:textId="77777777" w:rsidR="00113BE4" w:rsidRPr="00E251B3" w:rsidRDefault="00113BE4" w:rsidP="007406E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786" w:type="dxa"/>
          </w:tcPr>
          <w:p w14:paraId="019606CF" w14:textId="77777777" w:rsidR="00113BE4" w:rsidRPr="007C091D" w:rsidRDefault="00113BE4" w:rsidP="007406E4">
            <w:pPr>
              <w:spacing w:after="0"/>
              <w:ind w:left="1027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C091D"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14:paraId="738FE10D" w14:textId="77777777" w:rsidR="00155BD3" w:rsidRDefault="00113BE4" w:rsidP="007406E4">
            <w:pPr>
              <w:spacing w:after="0"/>
              <w:ind w:left="10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7C091D">
              <w:rPr>
                <w:rFonts w:ascii="Times New Roman" w:hAnsi="Times New Roman"/>
                <w:sz w:val="28"/>
                <w:szCs w:val="28"/>
              </w:rPr>
              <w:t>ам. директора по ТО</w:t>
            </w:r>
          </w:p>
          <w:p w14:paraId="71B9B638" w14:textId="77777777" w:rsidR="00155BD3" w:rsidRPr="00F42C95" w:rsidRDefault="00155BD3" w:rsidP="00155BD3">
            <w:pPr>
              <w:pStyle w:val="a5"/>
              <w:spacing w:after="0" w:line="240" w:lineRule="auto"/>
              <w:ind w:left="0"/>
              <w:jc w:val="both"/>
              <w:rPr>
                <w:rStyle w:val="af0"/>
                <w:rFonts w:ascii="Times New Roman" w:hAnsi="Times New Roman"/>
                <w:i w:val="0"/>
                <w:sz w:val="28"/>
                <w:szCs w:val="24"/>
              </w:rPr>
            </w:pPr>
            <w:r>
              <w:rPr>
                <w:rStyle w:val="af0"/>
                <w:rFonts w:ascii="Times New Roman" w:hAnsi="Times New Roman"/>
                <w:i w:val="0"/>
                <w:sz w:val="28"/>
                <w:szCs w:val="24"/>
              </w:rPr>
              <w:t xml:space="preserve">              </w:t>
            </w:r>
            <w:r w:rsidRPr="00F42C95">
              <w:rPr>
                <w:rStyle w:val="af0"/>
                <w:rFonts w:ascii="Times New Roman" w:hAnsi="Times New Roman"/>
                <w:i w:val="0"/>
                <w:sz w:val="28"/>
                <w:szCs w:val="24"/>
              </w:rPr>
              <w:t>колледжа «Интеграл»</w:t>
            </w:r>
          </w:p>
          <w:p w14:paraId="7C906984" w14:textId="77777777" w:rsidR="00113BE4" w:rsidRPr="007C091D" w:rsidRDefault="00113BE4" w:rsidP="007406E4">
            <w:pPr>
              <w:spacing w:after="0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7C091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B2CF1CD" w14:textId="1C50CB3B" w:rsidR="00F51236" w:rsidRPr="00182D7A" w:rsidRDefault="00155BD3" w:rsidP="00F51236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113BE4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F512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424E7">
              <w:rPr>
                <w:rFonts w:ascii="Times New Roman" w:hAnsi="Times New Roman"/>
                <w:sz w:val="28"/>
                <w:szCs w:val="28"/>
              </w:rPr>
              <w:t>Н.Н. Тучина</w:t>
            </w:r>
          </w:p>
          <w:p w14:paraId="16452143" w14:textId="77777777" w:rsidR="00113BE4" w:rsidRPr="007C091D" w:rsidRDefault="00113BE4" w:rsidP="007406E4">
            <w:pPr>
              <w:spacing w:after="0"/>
              <w:ind w:left="1027"/>
              <w:rPr>
                <w:rFonts w:ascii="Times New Roman" w:hAnsi="Times New Roman"/>
                <w:sz w:val="28"/>
                <w:szCs w:val="28"/>
              </w:rPr>
            </w:pPr>
          </w:p>
          <w:p w14:paraId="7519CE5E" w14:textId="6AB1FEB2" w:rsidR="00113BE4" w:rsidRPr="007C091D" w:rsidRDefault="005424E7" w:rsidP="007406E4">
            <w:pPr>
              <w:spacing w:after="0"/>
              <w:ind w:left="10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7E4C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мая</w:t>
            </w:r>
            <w:r w:rsidR="007E4CF5" w:rsidRPr="00182D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E4CF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7E4C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3BE4" w:rsidRPr="007C091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14:paraId="7A0EF3D7" w14:textId="77777777" w:rsidR="00113BE4" w:rsidRPr="007C091D" w:rsidRDefault="00113BE4" w:rsidP="007406E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ar-SA"/>
              </w:rPr>
            </w:pPr>
          </w:p>
        </w:tc>
      </w:tr>
    </w:tbl>
    <w:p w14:paraId="5CB4CE8C" w14:textId="77777777" w:rsidR="00B418F4" w:rsidRPr="008B63A4" w:rsidRDefault="00B418F4" w:rsidP="00B418F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1F64C766" w14:textId="77777777" w:rsidR="00EE1832" w:rsidRDefault="00EE1832" w:rsidP="00E76EA5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842552A" w14:textId="77777777" w:rsidR="00EE1832" w:rsidRDefault="00EE1832" w:rsidP="00E76EA5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3CA268B" w14:textId="77777777" w:rsidR="00EE1832" w:rsidRDefault="00EE1832" w:rsidP="00E76EA5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D3566C2" w14:textId="77777777" w:rsidR="00E76EA5" w:rsidRDefault="00022905" w:rsidP="00500BEC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РАБОЧАЯ</w:t>
      </w:r>
      <w:r w:rsidR="00E76EA5" w:rsidRPr="008A66EF">
        <w:rPr>
          <w:rFonts w:ascii="Times New Roman" w:hAnsi="Times New Roman"/>
          <w:b/>
          <w:caps/>
          <w:sz w:val="28"/>
          <w:szCs w:val="28"/>
        </w:rPr>
        <w:t xml:space="preserve"> программа учебной дисциплины</w:t>
      </w:r>
    </w:p>
    <w:p w14:paraId="24B3E629" w14:textId="77777777" w:rsidR="00E76EA5" w:rsidRPr="00255D40" w:rsidRDefault="00F91984" w:rsidP="00E76EA5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ОП.</w:t>
      </w:r>
      <w:r w:rsidR="00403530">
        <w:rPr>
          <w:rFonts w:ascii="Times New Roman" w:hAnsi="Times New Roman"/>
          <w:b/>
          <w:caps/>
          <w:sz w:val="28"/>
          <w:szCs w:val="28"/>
        </w:rPr>
        <w:t>10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C41D56" w:rsidRPr="00255D40">
        <w:rPr>
          <w:rFonts w:ascii="Times New Roman" w:hAnsi="Times New Roman"/>
          <w:b/>
          <w:caps/>
          <w:sz w:val="28"/>
          <w:szCs w:val="28"/>
        </w:rPr>
        <w:t>Информационные технологии в профессиональной деятельности</w:t>
      </w:r>
    </w:p>
    <w:p w14:paraId="249189E3" w14:textId="77777777" w:rsidR="00953B83" w:rsidRPr="00AF6CE0" w:rsidRDefault="00953B83" w:rsidP="00953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vertAlign w:val="superscript"/>
        </w:rPr>
      </w:pPr>
      <w:r w:rsidRPr="00B418F4">
        <w:rPr>
          <w:rFonts w:ascii="Times New Roman" w:hAnsi="Times New Roman"/>
          <w:sz w:val="28"/>
          <w:szCs w:val="28"/>
        </w:rPr>
        <w:t xml:space="preserve">по </w:t>
      </w:r>
      <w:r w:rsidR="00403530">
        <w:rPr>
          <w:rFonts w:ascii="Times New Roman" w:hAnsi="Times New Roman"/>
          <w:sz w:val="28"/>
          <w:szCs w:val="28"/>
        </w:rPr>
        <w:t>профессии 43.01.09</w:t>
      </w:r>
      <w:r w:rsidR="00935E64">
        <w:rPr>
          <w:rFonts w:ascii="Times New Roman" w:hAnsi="Times New Roman"/>
          <w:sz w:val="28"/>
          <w:szCs w:val="28"/>
        </w:rPr>
        <w:t xml:space="preserve"> </w:t>
      </w:r>
      <w:r w:rsidRPr="00B418F4">
        <w:rPr>
          <w:rFonts w:ascii="Times New Roman" w:hAnsi="Times New Roman"/>
          <w:sz w:val="28"/>
          <w:szCs w:val="28"/>
        </w:rPr>
        <w:t xml:space="preserve"> </w:t>
      </w:r>
      <w:r w:rsidR="00403530">
        <w:rPr>
          <w:rFonts w:ascii="Times New Roman" w:hAnsi="Times New Roman"/>
          <w:sz w:val="28"/>
          <w:szCs w:val="28"/>
        </w:rPr>
        <w:t>Повар, кондитер</w:t>
      </w:r>
    </w:p>
    <w:p w14:paraId="7E639EE1" w14:textId="77777777" w:rsidR="00E76EA5" w:rsidRDefault="00E76EA5" w:rsidP="00E76EA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ED320A3" w14:textId="77777777" w:rsidR="00E76EA5" w:rsidRDefault="00E76EA5" w:rsidP="00E76EA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497F3A5" w14:textId="77777777" w:rsidR="00E76EA5" w:rsidRDefault="00E76EA5" w:rsidP="00E76EA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46AC008" w14:textId="77777777" w:rsidR="00E76EA5" w:rsidRDefault="00E76EA5" w:rsidP="00500BEC">
      <w:pPr>
        <w:rPr>
          <w:rFonts w:ascii="Times New Roman" w:hAnsi="Times New Roman"/>
          <w:b/>
          <w:sz w:val="28"/>
          <w:szCs w:val="28"/>
        </w:rPr>
      </w:pPr>
    </w:p>
    <w:p w14:paraId="2E55CA80" w14:textId="77777777" w:rsidR="00E76EA5" w:rsidRDefault="00E76EA5" w:rsidP="00E76EA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C4650F1" w14:textId="77777777" w:rsidR="00E76EA5" w:rsidRPr="00182D7A" w:rsidRDefault="00AF6CE0" w:rsidP="00E76EA5">
      <w:pPr>
        <w:jc w:val="center"/>
        <w:rPr>
          <w:rFonts w:ascii="Times New Roman" w:hAnsi="Times New Roman"/>
          <w:sz w:val="28"/>
          <w:szCs w:val="28"/>
        </w:rPr>
      </w:pPr>
      <w:r w:rsidRPr="00182D7A">
        <w:rPr>
          <w:rFonts w:ascii="Times New Roman" w:hAnsi="Times New Roman"/>
          <w:sz w:val="28"/>
          <w:szCs w:val="28"/>
        </w:rPr>
        <w:t xml:space="preserve"> </w:t>
      </w:r>
      <w:r w:rsidR="00B418F4" w:rsidRPr="00182D7A">
        <w:rPr>
          <w:rFonts w:ascii="Times New Roman" w:hAnsi="Times New Roman"/>
          <w:sz w:val="28"/>
          <w:szCs w:val="28"/>
        </w:rPr>
        <w:t>с</w:t>
      </w:r>
      <w:r w:rsidRPr="00182D7A">
        <w:rPr>
          <w:rFonts w:ascii="Times New Roman" w:hAnsi="Times New Roman"/>
          <w:sz w:val="28"/>
          <w:szCs w:val="28"/>
        </w:rPr>
        <w:t>.</w:t>
      </w:r>
      <w:r w:rsidR="00B418F4" w:rsidRPr="00182D7A">
        <w:rPr>
          <w:rFonts w:ascii="Times New Roman" w:hAnsi="Times New Roman"/>
          <w:sz w:val="28"/>
          <w:szCs w:val="28"/>
        </w:rPr>
        <w:t xml:space="preserve"> </w:t>
      </w:r>
      <w:r w:rsidRPr="00182D7A">
        <w:rPr>
          <w:rFonts w:ascii="Times New Roman" w:hAnsi="Times New Roman"/>
          <w:sz w:val="28"/>
          <w:szCs w:val="28"/>
        </w:rPr>
        <w:t>Курсавка</w:t>
      </w:r>
    </w:p>
    <w:p w14:paraId="209BE91F" w14:textId="30F843AB" w:rsidR="00E76EA5" w:rsidRPr="00182D7A" w:rsidRDefault="001675E3" w:rsidP="00EE183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5424E7">
        <w:rPr>
          <w:rFonts w:ascii="Times New Roman" w:hAnsi="Times New Roman"/>
          <w:sz w:val="28"/>
          <w:szCs w:val="28"/>
        </w:rPr>
        <w:t>23</w:t>
      </w:r>
      <w:r w:rsidR="00B418F4" w:rsidRPr="00182D7A">
        <w:rPr>
          <w:rFonts w:ascii="Times New Roman" w:hAnsi="Times New Roman"/>
          <w:sz w:val="28"/>
          <w:szCs w:val="28"/>
        </w:rPr>
        <w:t xml:space="preserve"> </w:t>
      </w:r>
      <w:r w:rsidR="00E76EA5" w:rsidRPr="00182D7A">
        <w:rPr>
          <w:rFonts w:ascii="Times New Roman" w:hAnsi="Times New Roman"/>
          <w:sz w:val="28"/>
          <w:szCs w:val="28"/>
        </w:rPr>
        <w:t>г.</w:t>
      </w:r>
    </w:p>
    <w:p w14:paraId="184B0D40" w14:textId="77777777" w:rsidR="00403530" w:rsidRPr="00AF6CE0" w:rsidRDefault="00F91984" w:rsidP="004035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022905">
        <w:rPr>
          <w:rFonts w:ascii="Times New Roman" w:hAnsi="Times New Roman"/>
          <w:sz w:val="28"/>
          <w:szCs w:val="28"/>
        </w:rPr>
        <w:lastRenderedPageBreak/>
        <w:t>Рабочая</w:t>
      </w:r>
      <w:r w:rsidR="00FD169A" w:rsidRPr="00FD169A">
        <w:rPr>
          <w:rFonts w:ascii="Times New Roman" w:hAnsi="Times New Roman"/>
          <w:sz w:val="28"/>
          <w:szCs w:val="28"/>
        </w:rPr>
        <w:t xml:space="preserve"> программа учебной дисциплины</w:t>
      </w:r>
      <w:r w:rsidR="00FD169A" w:rsidRPr="00FD169A">
        <w:rPr>
          <w:rFonts w:ascii="Times New Roman" w:hAnsi="Times New Roman"/>
          <w:caps/>
          <w:sz w:val="28"/>
          <w:szCs w:val="28"/>
        </w:rPr>
        <w:t xml:space="preserve"> </w:t>
      </w:r>
      <w:r w:rsidR="00FD169A" w:rsidRPr="00FD169A">
        <w:rPr>
          <w:rFonts w:ascii="Times New Roman" w:hAnsi="Times New Roman"/>
          <w:sz w:val="28"/>
          <w:szCs w:val="28"/>
        </w:rPr>
        <w:t>разработана на основе Федерального государственн</w:t>
      </w:r>
      <w:r w:rsidR="00500BEC">
        <w:rPr>
          <w:rFonts w:ascii="Times New Roman" w:hAnsi="Times New Roman"/>
          <w:sz w:val="28"/>
          <w:szCs w:val="28"/>
        </w:rPr>
        <w:t>ого образовательного стандарта</w:t>
      </w:r>
      <w:r>
        <w:rPr>
          <w:rFonts w:ascii="Times New Roman" w:hAnsi="Times New Roman"/>
          <w:sz w:val="28"/>
          <w:szCs w:val="28"/>
        </w:rPr>
        <w:t xml:space="preserve"> СПО</w:t>
      </w:r>
      <w:r w:rsidR="00182D7A">
        <w:rPr>
          <w:rFonts w:ascii="Times New Roman" w:hAnsi="Times New Roman"/>
          <w:sz w:val="28"/>
          <w:szCs w:val="28"/>
        </w:rPr>
        <w:t>,</w:t>
      </w:r>
      <w:r w:rsidR="00182D7A" w:rsidRPr="00182D7A">
        <w:rPr>
          <w:rFonts w:ascii="Times New Roman" w:hAnsi="Times New Roman"/>
          <w:sz w:val="28"/>
          <w:szCs w:val="28"/>
        </w:rPr>
        <w:t xml:space="preserve"> </w:t>
      </w:r>
      <w:r w:rsidR="00182D7A" w:rsidRPr="00367467">
        <w:rPr>
          <w:rFonts w:ascii="Times New Roman" w:hAnsi="Times New Roman"/>
          <w:sz w:val="28"/>
          <w:szCs w:val="28"/>
        </w:rPr>
        <w:t>предназначена для реализации ПП</w:t>
      </w:r>
      <w:r w:rsidR="00403530">
        <w:rPr>
          <w:rFonts w:ascii="Times New Roman" w:hAnsi="Times New Roman"/>
          <w:sz w:val="28"/>
          <w:szCs w:val="28"/>
        </w:rPr>
        <w:t>КРС</w:t>
      </w:r>
      <w:r w:rsidR="00182D7A" w:rsidRPr="00454FB8">
        <w:rPr>
          <w:rFonts w:ascii="Times New Roman" w:hAnsi="Times New Roman"/>
          <w:sz w:val="28"/>
          <w:szCs w:val="28"/>
        </w:rPr>
        <w:t xml:space="preserve">  </w:t>
      </w:r>
      <w:r w:rsidR="00FD169A" w:rsidRPr="00FD169A">
        <w:rPr>
          <w:rFonts w:ascii="Times New Roman" w:hAnsi="Times New Roman"/>
          <w:sz w:val="28"/>
          <w:szCs w:val="28"/>
        </w:rPr>
        <w:t>п</w:t>
      </w:r>
      <w:r w:rsidR="00500BEC">
        <w:rPr>
          <w:rFonts w:ascii="Times New Roman" w:hAnsi="Times New Roman"/>
          <w:sz w:val="28"/>
          <w:szCs w:val="28"/>
        </w:rPr>
        <w:t xml:space="preserve">о </w:t>
      </w:r>
      <w:r w:rsidR="00403530">
        <w:rPr>
          <w:rFonts w:ascii="Times New Roman" w:hAnsi="Times New Roman"/>
          <w:sz w:val="28"/>
          <w:szCs w:val="28"/>
        </w:rPr>
        <w:t>профессии</w:t>
      </w:r>
      <w:r w:rsidR="00FD169A" w:rsidRPr="00FD169A">
        <w:rPr>
          <w:rFonts w:ascii="Times New Roman" w:hAnsi="Times New Roman"/>
          <w:sz w:val="28"/>
          <w:szCs w:val="28"/>
        </w:rPr>
        <w:t xml:space="preserve"> </w:t>
      </w:r>
      <w:r w:rsidR="00403530">
        <w:rPr>
          <w:rFonts w:ascii="Times New Roman" w:hAnsi="Times New Roman"/>
          <w:sz w:val="28"/>
          <w:szCs w:val="28"/>
        </w:rPr>
        <w:t xml:space="preserve">43.01.09 </w:t>
      </w:r>
      <w:r w:rsidR="00403530" w:rsidRPr="00B418F4">
        <w:rPr>
          <w:rFonts w:ascii="Times New Roman" w:hAnsi="Times New Roman"/>
          <w:sz w:val="28"/>
          <w:szCs w:val="28"/>
        </w:rPr>
        <w:t xml:space="preserve"> </w:t>
      </w:r>
      <w:r w:rsidR="00403530">
        <w:rPr>
          <w:rFonts w:ascii="Times New Roman" w:hAnsi="Times New Roman"/>
          <w:sz w:val="28"/>
          <w:szCs w:val="28"/>
        </w:rPr>
        <w:t>Повар, кондитер</w:t>
      </w:r>
    </w:p>
    <w:p w14:paraId="12481291" w14:textId="77777777" w:rsidR="00FD169A" w:rsidRPr="00C6268B" w:rsidRDefault="00161168" w:rsidP="005A2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 w:rsidRPr="00C6268B">
        <w:rPr>
          <w:rFonts w:ascii="Times New Roman" w:hAnsi="Times New Roman"/>
          <w:sz w:val="28"/>
          <w:szCs w:val="28"/>
        </w:rPr>
        <w:t>.</w:t>
      </w:r>
    </w:p>
    <w:p w14:paraId="71FCEEA2" w14:textId="77777777" w:rsidR="00FD169A" w:rsidRDefault="00FD169A" w:rsidP="00FD16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vertAlign w:val="superscript"/>
        </w:rPr>
      </w:pPr>
    </w:p>
    <w:p w14:paraId="0F5BB244" w14:textId="77777777" w:rsidR="005A2EDF" w:rsidRDefault="005A2EDF" w:rsidP="00FD16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vertAlign w:val="superscript"/>
        </w:rPr>
      </w:pPr>
    </w:p>
    <w:p w14:paraId="4BD2A675" w14:textId="77777777" w:rsidR="005A2EDF" w:rsidRPr="00FD169A" w:rsidRDefault="005A2EDF" w:rsidP="00FD16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vertAlign w:val="superscript"/>
        </w:rPr>
      </w:pPr>
    </w:p>
    <w:p w14:paraId="6B48A27B" w14:textId="77777777" w:rsidR="00FD169A" w:rsidRPr="00182D7A" w:rsidRDefault="00182D7A" w:rsidP="005A2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</w:t>
      </w:r>
      <w:r w:rsidR="00FD169A" w:rsidRPr="00FD169A">
        <w:rPr>
          <w:rFonts w:ascii="Times New Roman" w:hAnsi="Times New Roman"/>
          <w:sz w:val="28"/>
          <w:szCs w:val="28"/>
        </w:rPr>
        <w:t xml:space="preserve">-разработчик: </w:t>
      </w:r>
      <w:r w:rsidR="00161168" w:rsidRPr="00182D7A">
        <w:rPr>
          <w:rFonts w:ascii="Times New Roman" w:hAnsi="Times New Roman"/>
          <w:sz w:val="28"/>
          <w:szCs w:val="28"/>
        </w:rPr>
        <w:t>Г</w:t>
      </w:r>
      <w:r w:rsidR="00B418F4" w:rsidRPr="00182D7A">
        <w:rPr>
          <w:rFonts w:ascii="Times New Roman" w:hAnsi="Times New Roman"/>
          <w:sz w:val="28"/>
          <w:szCs w:val="28"/>
        </w:rPr>
        <w:t>Б</w:t>
      </w:r>
      <w:r w:rsidR="00CB50AF" w:rsidRPr="00182D7A">
        <w:rPr>
          <w:rFonts w:ascii="Times New Roman" w:hAnsi="Times New Roman"/>
          <w:sz w:val="28"/>
          <w:szCs w:val="28"/>
        </w:rPr>
        <w:t>П</w:t>
      </w:r>
      <w:r w:rsidR="00161168" w:rsidRPr="00182D7A">
        <w:rPr>
          <w:rFonts w:ascii="Times New Roman" w:hAnsi="Times New Roman"/>
          <w:sz w:val="28"/>
          <w:szCs w:val="28"/>
        </w:rPr>
        <w:t>ОУ КРК «Интеграл»</w:t>
      </w:r>
    </w:p>
    <w:p w14:paraId="5C8E2991" w14:textId="77777777" w:rsidR="00FD169A" w:rsidRPr="00FD169A" w:rsidRDefault="00FD169A" w:rsidP="005A2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DD7445" w14:textId="77777777" w:rsidR="00FD169A" w:rsidRPr="00FD169A" w:rsidRDefault="00C41D56" w:rsidP="005A2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FD169A" w:rsidRPr="00FD169A">
        <w:rPr>
          <w:rFonts w:ascii="Times New Roman" w:hAnsi="Times New Roman"/>
          <w:sz w:val="28"/>
          <w:szCs w:val="28"/>
        </w:rPr>
        <w:t>:</w:t>
      </w:r>
    </w:p>
    <w:p w14:paraId="4EC257AD" w14:textId="77777777" w:rsidR="00FD169A" w:rsidRPr="00FD169A" w:rsidRDefault="00FD169A" w:rsidP="005A2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AA752C" w14:textId="18FE127B" w:rsidR="005B344C" w:rsidRPr="007C6D3A" w:rsidRDefault="005424E7" w:rsidP="005A2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О.К. Малышев</w:t>
      </w:r>
      <w:r w:rsidR="00182D7A">
        <w:rPr>
          <w:rFonts w:ascii="Times New Roman" w:hAnsi="Times New Roman"/>
          <w:sz w:val="28"/>
          <w:szCs w:val="28"/>
        </w:rPr>
        <w:t>,</w:t>
      </w:r>
      <w:r w:rsidR="005B344C">
        <w:rPr>
          <w:rFonts w:ascii="Times New Roman" w:hAnsi="Times New Roman"/>
          <w:sz w:val="28"/>
          <w:szCs w:val="28"/>
        </w:rPr>
        <w:t xml:space="preserve"> преподаватель ГБ</w:t>
      </w:r>
      <w:r w:rsidR="00CB50AF">
        <w:rPr>
          <w:rFonts w:ascii="Times New Roman" w:hAnsi="Times New Roman"/>
          <w:sz w:val="28"/>
          <w:szCs w:val="28"/>
        </w:rPr>
        <w:t>П</w:t>
      </w:r>
      <w:r w:rsidR="005B344C">
        <w:rPr>
          <w:rFonts w:ascii="Times New Roman" w:hAnsi="Times New Roman"/>
          <w:sz w:val="28"/>
          <w:szCs w:val="28"/>
        </w:rPr>
        <w:t>ОУ КРК «Интеграл»</w:t>
      </w:r>
    </w:p>
    <w:p w14:paraId="765DCCFB" w14:textId="77777777" w:rsidR="005B344C" w:rsidRDefault="005B344C" w:rsidP="005A2EDF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8DBBA3" w14:textId="77777777" w:rsidR="00FD169A" w:rsidRDefault="00FD169A" w:rsidP="00FD16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36418D4" w14:textId="77777777" w:rsidR="00A16137" w:rsidRDefault="00A16137" w:rsidP="00FD16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2197B33" w14:textId="77777777" w:rsidR="00A16137" w:rsidRDefault="00A16137" w:rsidP="00FD16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980281" w14:textId="77777777" w:rsidR="007C6D3A" w:rsidRPr="00500BEC" w:rsidRDefault="007C6D3A" w:rsidP="00500BE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A50ACC" w14:textId="77777777" w:rsidR="007C6D3A" w:rsidRPr="00500BEC" w:rsidRDefault="007C6D3A" w:rsidP="00500BE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9BF85F" w14:textId="77777777" w:rsidR="00500BEC" w:rsidRPr="00182D7A" w:rsidRDefault="00500BEC" w:rsidP="005A2ED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82D7A">
        <w:rPr>
          <w:rFonts w:ascii="Times New Roman" w:hAnsi="Times New Roman"/>
          <w:sz w:val="28"/>
          <w:szCs w:val="28"/>
        </w:rPr>
        <w:t>Рассмотрен</w:t>
      </w:r>
      <w:r w:rsidR="00F91984" w:rsidRPr="00182D7A">
        <w:rPr>
          <w:rFonts w:ascii="Times New Roman" w:hAnsi="Times New Roman"/>
          <w:sz w:val="28"/>
          <w:szCs w:val="28"/>
        </w:rPr>
        <w:t>а</w:t>
      </w:r>
      <w:r w:rsidRPr="00182D7A">
        <w:rPr>
          <w:rFonts w:ascii="Times New Roman" w:hAnsi="Times New Roman"/>
          <w:sz w:val="28"/>
          <w:szCs w:val="28"/>
        </w:rPr>
        <w:t>, утвержден</w:t>
      </w:r>
      <w:r w:rsidR="00F91984" w:rsidRPr="00182D7A">
        <w:rPr>
          <w:rFonts w:ascii="Times New Roman" w:hAnsi="Times New Roman"/>
          <w:sz w:val="28"/>
          <w:szCs w:val="28"/>
        </w:rPr>
        <w:t>а</w:t>
      </w:r>
      <w:r w:rsidRPr="00182D7A">
        <w:rPr>
          <w:rFonts w:ascii="Times New Roman" w:hAnsi="Times New Roman"/>
          <w:sz w:val="28"/>
          <w:szCs w:val="28"/>
        </w:rPr>
        <w:t xml:space="preserve"> и рекомендован</w:t>
      </w:r>
      <w:r w:rsidR="00F91984" w:rsidRPr="00182D7A">
        <w:rPr>
          <w:rFonts w:ascii="Times New Roman" w:hAnsi="Times New Roman"/>
          <w:sz w:val="28"/>
          <w:szCs w:val="28"/>
        </w:rPr>
        <w:t>а</w:t>
      </w:r>
      <w:r w:rsidR="005A2EDF">
        <w:rPr>
          <w:rFonts w:ascii="Times New Roman" w:hAnsi="Times New Roman"/>
          <w:sz w:val="28"/>
          <w:szCs w:val="28"/>
        </w:rPr>
        <w:t xml:space="preserve"> к применению на заседании Методического с</w:t>
      </w:r>
      <w:r w:rsidRPr="00182D7A">
        <w:rPr>
          <w:rFonts w:ascii="Times New Roman" w:hAnsi="Times New Roman"/>
          <w:sz w:val="28"/>
          <w:szCs w:val="28"/>
        </w:rPr>
        <w:t>овета  Г</w:t>
      </w:r>
      <w:r w:rsidR="00B418F4" w:rsidRPr="00182D7A">
        <w:rPr>
          <w:rFonts w:ascii="Times New Roman" w:hAnsi="Times New Roman"/>
          <w:sz w:val="28"/>
          <w:szCs w:val="28"/>
        </w:rPr>
        <w:t>Б</w:t>
      </w:r>
      <w:r w:rsidR="00CB50AF" w:rsidRPr="00182D7A">
        <w:rPr>
          <w:rFonts w:ascii="Times New Roman" w:hAnsi="Times New Roman"/>
          <w:sz w:val="28"/>
          <w:szCs w:val="28"/>
        </w:rPr>
        <w:t>П</w:t>
      </w:r>
      <w:r w:rsidRPr="00182D7A">
        <w:rPr>
          <w:rFonts w:ascii="Times New Roman" w:hAnsi="Times New Roman"/>
          <w:sz w:val="28"/>
          <w:szCs w:val="28"/>
        </w:rPr>
        <w:t>ОУ КРК «Интеграл»</w:t>
      </w:r>
    </w:p>
    <w:p w14:paraId="78941A31" w14:textId="77777777" w:rsidR="00500BEC" w:rsidRPr="00182D7A" w:rsidRDefault="00500BEC" w:rsidP="00500BEC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BDC727" w14:textId="78781E5C" w:rsidR="00500BEC" w:rsidRDefault="00B418F4" w:rsidP="00500B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D7A">
        <w:rPr>
          <w:rFonts w:ascii="Times New Roman" w:hAnsi="Times New Roman"/>
          <w:sz w:val="28"/>
          <w:szCs w:val="28"/>
        </w:rPr>
        <w:t xml:space="preserve">Протокол № </w:t>
      </w:r>
      <w:r w:rsidR="007E4CF5">
        <w:rPr>
          <w:rFonts w:ascii="Times New Roman" w:hAnsi="Times New Roman"/>
          <w:sz w:val="28"/>
          <w:szCs w:val="28"/>
        </w:rPr>
        <w:t xml:space="preserve"> </w:t>
      </w:r>
      <w:r w:rsidR="004D4A91">
        <w:rPr>
          <w:rFonts w:ascii="Times New Roman" w:hAnsi="Times New Roman"/>
          <w:sz w:val="28"/>
          <w:szCs w:val="28"/>
        </w:rPr>
        <w:t>5</w:t>
      </w:r>
      <w:r w:rsidRPr="00182D7A">
        <w:rPr>
          <w:rFonts w:ascii="Times New Roman" w:hAnsi="Times New Roman"/>
          <w:sz w:val="28"/>
          <w:szCs w:val="28"/>
        </w:rPr>
        <w:t xml:space="preserve">  от  </w:t>
      </w:r>
      <w:r w:rsidR="005424E7">
        <w:rPr>
          <w:rFonts w:ascii="Times New Roman" w:hAnsi="Times New Roman"/>
          <w:sz w:val="28"/>
          <w:szCs w:val="28"/>
        </w:rPr>
        <w:t>30</w:t>
      </w:r>
      <w:r w:rsidR="00403530">
        <w:rPr>
          <w:rFonts w:ascii="Times New Roman" w:hAnsi="Times New Roman"/>
          <w:sz w:val="28"/>
          <w:szCs w:val="28"/>
        </w:rPr>
        <w:t xml:space="preserve"> </w:t>
      </w:r>
      <w:r w:rsidR="005424E7">
        <w:rPr>
          <w:rFonts w:ascii="Times New Roman" w:hAnsi="Times New Roman"/>
          <w:sz w:val="28"/>
          <w:szCs w:val="28"/>
        </w:rPr>
        <w:t>мая</w:t>
      </w:r>
      <w:r w:rsidRPr="00182D7A">
        <w:rPr>
          <w:rFonts w:ascii="Times New Roman" w:hAnsi="Times New Roman"/>
          <w:sz w:val="28"/>
          <w:szCs w:val="28"/>
        </w:rPr>
        <w:t xml:space="preserve"> </w:t>
      </w:r>
      <w:r w:rsidR="001675E3">
        <w:rPr>
          <w:rFonts w:ascii="Times New Roman" w:hAnsi="Times New Roman"/>
          <w:sz w:val="28"/>
          <w:szCs w:val="28"/>
        </w:rPr>
        <w:t>20</w:t>
      </w:r>
      <w:r w:rsidR="005424E7">
        <w:rPr>
          <w:rFonts w:ascii="Times New Roman" w:hAnsi="Times New Roman"/>
          <w:sz w:val="28"/>
          <w:szCs w:val="28"/>
        </w:rPr>
        <w:t>23</w:t>
      </w:r>
      <w:r w:rsidRPr="00182D7A">
        <w:rPr>
          <w:rFonts w:ascii="Times New Roman" w:hAnsi="Times New Roman"/>
          <w:sz w:val="28"/>
          <w:szCs w:val="28"/>
        </w:rPr>
        <w:t xml:space="preserve"> г.</w:t>
      </w:r>
    </w:p>
    <w:p w14:paraId="5F8E1F06" w14:textId="77777777" w:rsidR="005A2EDF" w:rsidRPr="00182D7A" w:rsidRDefault="005A2EDF" w:rsidP="00500B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A490CAF" w14:textId="77777777" w:rsidR="00500BEC" w:rsidRPr="00182D7A" w:rsidRDefault="00500BEC" w:rsidP="00500BE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0F7877CF" w14:textId="0FBA8709" w:rsidR="005A2EDF" w:rsidRPr="00403530" w:rsidRDefault="005A2EDF" w:rsidP="005A2EDF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403530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                                                                </w:t>
      </w:r>
      <w:r w:rsidR="005424E7">
        <w:rPr>
          <w:rFonts w:ascii="Times New Roman" w:hAnsi="Times New Roman"/>
          <w:color w:val="000000" w:themeColor="text1"/>
          <w:sz w:val="28"/>
          <w:szCs w:val="28"/>
        </w:rPr>
        <w:t>Н.Н. Тучина</w:t>
      </w:r>
    </w:p>
    <w:p w14:paraId="1B98F8B3" w14:textId="77777777" w:rsidR="00500BEC" w:rsidRPr="00182D7A" w:rsidRDefault="00500BEC" w:rsidP="00500BEC">
      <w:pPr>
        <w:widowControl w:val="0"/>
        <w:suppressAutoHyphens/>
        <w:jc w:val="center"/>
      </w:pPr>
    </w:p>
    <w:p w14:paraId="56899CDB" w14:textId="77777777" w:rsidR="00500BEC" w:rsidRDefault="00500BEC" w:rsidP="00500BE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8534F61" w14:textId="77777777" w:rsidR="00500BEC" w:rsidRDefault="00500BEC" w:rsidP="00500BE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F192391" w14:textId="77777777" w:rsidR="00500BEC" w:rsidRDefault="00500BEC" w:rsidP="00500BE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27637BB" w14:textId="77777777" w:rsidR="00500BEC" w:rsidRDefault="00500BEC" w:rsidP="00500BE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C44FAC4" w14:textId="77777777" w:rsidR="00500BEC" w:rsidRDefault="00500BEC" w:rsidP="00500BE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D551888" w14:textId="77777777" w:rsidR="00500BEC" w:rsidRDefault="00500BEC" w:rsidP="00500BE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49ADF65" w14:textId="77777777" w:rsidR="00500BEC" w:rsidRDefault="00500BEC" w:rsidP="00500BE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478CBD4" w14:textId="77777777" w:rsidR="00500BEC" w:rsidRDefault="00500BEC" w:rsidP="00500BE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9306F50" w14:textId="77777777" w:rsidR="00500BEC" w:rsidRPr="00182D7A" w:rsidRDefault="00500BEC" w:rsidP="00500B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2D7A">
        <w:rPr>
          <w:rFonts w:ascii="Times New Roman" w:hAnsi="Times New Roman"/>
          <w:sz w:val="28"/>
          <w:szCs w:val="28"/>
        </w:rPr>
        <w:t>357070 Ставропольский край,</w:t>
      </w:r>
    </w:p>
    <w:p w14:paraId="022B2E1A" w14:textId="77777777" w:rsidR="00500BEC" w:rsidRPr="00182D7A" w:rsidRDefault="00500BEC" w:rsidP="00500B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2D7A">
        <w:rPr>
          <w:rFonts w:ascii="Times New Roman" w:hAnsi="Times New Roman"/>
          <w:sz w:val="28"/>
          <w:szCs w:val="28"/>
        </w:rPr>
        <w:t>Андроповский район,</w:t>
      </w:r>
    </w:p>
    <w:p w14:paraId="4D944D59" w14:textId="77777777" w:rsidR="00500BEC" w:rsidRPr="00182D7A" w:rsidRDefault="00500BEC" w:rsidP="00500B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2D7A">
        <w:rPr>
          <w:rFonts w:ascii="Times New Roman" w:hAnsi="Times New Roman"/>
          <w:sz w:val="28"/>
          <w:szCs w:val="28"/>
        </w:rPr>
        <w:t>с.Курсавка, ул. Титова, 15</w:t>
      </w:r>
    </w:p>
    <w:p w14:paraId="4D682820" w14:textId="77777777" w:rsidR="00500BEC" w:rsidRPr="00182D7A" w:rsidRDefault="00500BEC" w:rsidP="00500B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2D7A">
        <w:rPr>
          <w:rFonts w:ascii="Times New Roman" w:hAnsi="Times New Roman"/>
          <w:sz w:val="28"/>
          <w:szCs w:val="28"/>
        </w:rPr>
        <w:t>тел.: 8(86556)6-39-82, 6-39-83</w:t>
      </w:r>
    </w:p>
    <w:p w14:paraId="2FD82779" w14:textId="77777777" w:rsidR="00500BEC" w:rsidRPr="00182D7A" w:rsidRDefault="00500BEC" w:rsidP="00500B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2D7A">
        <w:rPr>
          <w:rFonts w:ascii="Times New Roman" w:hAnsi="Times New Roman"/>
          <w:sz w:val="28"/>
          <w:szCs w:val="28"/>
        </w:rPr>
        <w:t>факс:6-39-79</w:t>
      </w:r>
    </w:p>
    <w:p w14:paraId="126F0A40" w14:textId="77777777" w:rsidR="00500BEC" w:rsidRPr="00500BEC" w:rsidRDefault="006955BA" w:rsidP="00500BE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hyperlink r:id="rId8" w:history="1">
        <w:r w:rsidR="00500BEC" w:rsidRPr="00500BEC">
          <w:rPr>
            <w:rStyle w:val="a6"/>
            <w:rFonts w:ascii="Times New Roman" w:hAnsi="Times New Roman"/>
            <w:b/>
            <w:sz w:val="28"/>
            <w:szCs w:val="28"/>
            <w:lang w:val="en-US"/>
          </w:rPr>
          <w:t>kurs</w:t>
        </w:r>
        <w:r w:rsidR="00500BEC" w:rsidRPr="00500BEC">
          <w:rPr>
            <w:rStyle w:val="a6"/>
            <w:rFonts w:ascii="Times New Roman" w:hAnsi="Times New Roman"/>
            <w:b/>
            <w:sz w:val="28"/>
            <w:szCs w:val="28"/>
          </w:rPr>
          <w:t>_</w:t>
        </w:r>
        <w:r w:rsidR="00500BEC" w:rsidRPr="00500BEC">
          <w:rPr>
            <w:rStyle w:val="a6"/>
            <w:rFonts w:ascii="Times New Roman" w:hAnsi="Times New Roman"/>
            <w:b/>
            <w:sz w:val="28"/>
            <w:szCs w:val="28"/>
            <w:lang w:val="en-US"/>
          </w:rPr>
          <w:t>integrall</w:t>
        </w:r>
        <w:r w:rsidR="00500BEC" w:rsidRPr="00500BEC">
          <w:rPr>
            <w:rStyle w:val="a6"/>
            <w:rFonts w:ascii="Times New Roman" w:hAnsi="Times New Roman"/>
            <w:b/>
            <w:sz w:val="28"/>
            <w:szCs w:val="28"/>
          </w:rPr>
          <w:t>@</w:t>
        </w:r>
        <w:r w:rsidR="00500BEC" w:rsidRPr="00500BEC">
          <w:rPr>
            <w:rStyle w:val="a6"/>
            <w:rFonts w:ascii="Times New Roman" w:hAnsi="Times New Roman"/>
            <w:b/>
            <w:sz w:val="28"/>
            <w:szCs w:val="28"/>
            <w:lang w:val="en-US"/>
          </w:rPr>
          <w:t>mail</w:t>
        </w:r>
        <w:r w:rsidR="00500BEC" w:rsidRPr="00500BEC">
          <w:rPr>
            <w:rStyle w:val="a6"/>
            <w:rFonts w:ascii="Times New Roman" w:hAnsi="Times New Roman"/>
            <w:b/>
            <w:sz w:val="28"/>
            <w:szCs w:val="28"/>
          </w:rPr>
          <w:t>.</w:t>
        </w:r>
        <w:r w:rsidR="00500BEC" w:rsidRPr="00500BEC">
          <w:rPr>
            <w:rStyle w:val="a6"/>
            <w:rFonts w:ascii="Times New Roman" w:hAnsi="Times New Roman"/>
            <w:b/>
            <w:sz w:val="28"/>
            <w:szCs w:val="28"/>
            <w:lang w:val="en-US"/>
          </w:rPr>
          <w:t>ru</w:t>
        </w:r>
      </w:hyperlink>
    </w:p>
    <w:p w14:paraId="48E9030E" w14:textId="77777777" w:rsidR="00997770" w:rsidRDefault="00997770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99777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20"/>
        </w:sectPr>
      </w:pPr>
    </w:p>
    <w:p w14:paraId="2E2706B4" w14:textId="77777777" w:rsidR="00500BEC" w:rsidRDefault="00500BE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390055" w14:textId="77777777" w:rsidR="00FD169A" w:rsidRPr="00FD169A" w:rsidRDefault="00FD169A" w:rsidP="00FD16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D169A">
        <w:rPr>
          <w:b/>
          <w:sz w:val="28"/>
          <w:szCs w:val="28"/>
        </w:rPr>
        <w:t>СОДЕРЖАНИЕ</w:t>
      </w:r>
    </w:p>
    <w:p w14:paraId="67CE87A8" w14:textId="77777777" w:rsidR="00FD169A" w:rsidRPr="00FD169A" w:rsidRDefault="00FD169A" w:rsidP="00FD1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371C82" w14:textId="77777777" w:rsidR="00FD169A" w:rsidRDefault="00FD169A" w:rsidP="00FD1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14:paraId="524D9752" w14:textId="77777777" w:rsidR="005A2EDF" w:rsidRPr="00FD169A" w:rsidRDefault="005A2EDF" w:rsidP="00FD1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A2EDF" w:rsidRPr="00C2430E" w14:paraId="7F121526" w14:textId="77777777" w:rsidTr="005A2EDF">
        <w:tc>
          <w:tcPr>
            <w:tcW w:w="7668" w:type="dxa"/>
            <w:shd w:val="clear" w:color="auto" w:fill="auto"/>
          </w:tcPr>
          <w:p w14:paraId="05B2F471" w14:textId="77777777" w:rsidR="005A2EDF" w:rsidRPr="00577E6C" w:rsidRDefault="005A2EDF" w:rsidP="005A2EDF">
            <w:pPr>
              <w:pStyle w:val="1"/>
              <w:spacing w:line="360" w:lineRule="auto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3D5849C0" w14:textId="77777777" w:rsidR="005A2EDF" w:rsidRPr="00C2430E" w:rsidRDefault="005A2EDF" w:rsidP="005A2EDF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30E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5A2EDF" w:rsidRPr="00BC0CB7" w14:paraId="132A60DC" w14:textId="77777777" w:rsidTr="005A2EDF">
        <w:tc>
          <w:tcPr>
            <w:tcW w:w="7668" w:type="dxa"/>
            <w:shd w:val="clear" w:color="auto" w:fill="auto"/>
          </w:tcPr>
          <w:p w14:paraId="73C2612A" w14:textId="77777777" w:rsidR="005A2EDF" w:rsidRPr="00577E6C" w:rsidRDefault="005A2EDF" w:rsidP="005A2EDF">
            <w:pPr>
              <w:pStyle w:val="1"/>
              <w:numPr>
                <w:ilvl w:val="0"/>
                <w:numId w:val="27"/>
              </w:numPr>
              <w:spacing w:before="240"/>
              <w:jc w:val="both"/>
            </w:pPr>
            <w:r w:rsidRPr="002E1F86">
              <w:rPr>
                <w:caps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14:paraId="03168CF6" w14:textId="77777777" w:rsidR="005A2EDF" w:rsidRPr="00BC0CB7" w:rsidRDefault="005A2EDF" w:rsidP="005A2EDF">
            <w:pPr>
              <w:spacing w:before="24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0C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A2EDF" w:rsidRPr="00BC0CB7" w14:paraId="38AC7470" w14:textId="77777777" w:rsidTr="005A2EDF">
        <w:tc>
          <w:tcPr>
            <w:tcW w:w="7668" w:type="dxa"/>
            <w:shd w:val="clear" w:color="auto" w:fill="auto"/>
          </w:tcPr>
          <w:p w14:paraId="5BD280D5" w14:textId="77777777" w:rsidR="005A2EDF" w:rsidRPr="00577E6C" w:rsidRDefault="005A2EDF" w:rsidP="005A2EDF">
            <w:pPr>
              <w:pStyle w:val="1"/>
              <w:numPr>
                <w:ilvl w:val="0"/>
                <w:numId w:val="27"/>
              </w:numPr>
              <w:spacing w:before="240"/>
              <w:jc w:val="both"/>
              <w:rPr>
                <w:caps/>
              </w:rPr>
            </w:pPr>
            <w:r w:rsidRPr="002E1F86">
              <w:rPr>
                <w:caps/>
              </w:rPr>
              <w:t>СТРУКТУРА и содержание УЧЕБНОЙ ДИСЦИПЛИНЫ</w:t>
            </w:r>
          </w:p>
          <w:p w14:paraId="35A562F7" w14:textId="77777777" w:rsidR="005A2EDF" w:rsidRPr="00577E6C" w:rsidRDefault="005A2EDF" w:rsidP="005A2EDF">
            <w:pPr>
              <w:pStyle w:val="1"/>
              <w:ind w:left="284" w:firstLine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24D273AD" w14:textId="77777777" w:rsidR="005A2EDF" w:rsidRPr="00BC0CB7" w:rsidRDefault="005A2EDF" w:rsidP="005A2EDF">
            <w:pPr>
              <w:spacing w:before="24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0C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A2EDF" w:rsidRPr="00BC0CB7" w14:paraId="267A4809" w14:textId="77777777" w:rsidTr="005A2EDF">
        <w:trPr>
          <w:trHeight w:val="670"/>
        </w:trPr>
        <w:tc>
          <w:tcPr>
            <w:tcW w:w="7668" w:type="dxa"/>
            <w:shd w:val="clear" w:color="auto" w:fill="auto"/>
          </w:tcPr>
          <w:p w14:paraId="4AFBB631" w14:textId="77777777" w:rsidR="005A2EDF" w:rsidRPr="00577E6C" w:rsidRDefault="005A2EDF" w:rsidP="005A2EDF">
            <w:pPr>
              <w:pStyle w:val="1"/>
              <w:numPr>
                <w:ilvl w:val="0"/>
                <w:numId w:val="27"/>
              </w:numPr>
              <w:spacing w:before="240"/>
              <w:jc w:val="both"/>
              <w:rPr>
                <w:caps/>
              </w:rPr>
            </w:pPr>
            <w:r w:rsidRPr="002E1F86">
              <w:rPr>
                <w:caps/>
              </w:rPr>
              <w:t>условия реализации программы учебной дисциплины</w:t>
            </w:r>
          </w:p>
          <w:p w14:paraId="358956E9" w14:textId="77777777" w:rsidR="005A2EDF" w:rsidRPr="00577E6C" w:rsidRDefault="005A2EDF" w:rsidP="005A2EDF">
            <w:pPr>
              <w:pStyle w:val="1"/>
              <w:tabs>
                <w:tab w:val="num" w:pos="0"/>
              </w:tabs>
              <w:ind w:left="284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70D7EBB4" w14:textId="77777777" w:rsidR="005A2EDF" w:rsidRPr="00BC0CB7" w:rsidRDefault="005A2EDF" w:rsidP="005A2EDF">
            <w:pPr>
              <w:spacing w:before="24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5A2EDF" w:rsidRPr="00BC0CB7" w14:paraId="309A7EA6" w14:textId="77777777" w:rsidTr="005A2EDF">
        <w:tc>
          <w:tcPr>
            <w:tcW w:w="7668" w:type="dxa"/>
            <w:shd w:val="clear" w:color="auto" w:fill="auto"/>
          </w:tcPr>
          <w:p w14:paraId="3C2A4D9F" w14:textId="77777777" w:rsidR="005A2EDF" w:rsidRPr="00577E6C" w:rsidRDefault="005A2EDF" w:rsidP="005A2EDF">
            <w:pPr>
              <w:pStyle w:val="1"/>
              <w:numPr>
                <w:ilvl w:val="0"/>
                <w:numId w:val="27"/>
              </w:numPr>
              <w:spacing w:before="240" w:line="360" w:lineRule="auto"/>
              <w:jc w:val="both"/>
              <w:rPr>
                <w:caps/>
              </w:rPr>
            </w:pPr>
            <w:r w:rsidRPr="002E1F86">
              <w:rPr>
                <w:caps/>
              </w:rPr>
              <w:t>Контроль и оценка результатов Освоения учебной дисциплины</w:t>
            </w:r>
          </w:p>
          <w:p w14:paraId="3DF0AA1F" w14:textId="77777777" w:rsidR="005A2EDF" w:rsidRPr="00577E6C" w:rsidRDefault="005A2EDF" w:rsidP="005A2EDF">
            <w:pPr>
              <w:pStyle w:val="1"/>
              <w:spacing w:line="360" w:lineRule="auto"/>
              <w:ind w:left="284" w:firstLine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4BB4D8A" w14:textId="77777777" w:rsidR="005A2EDF" w:rsidRPr="00BC0CB7" w:rsidRDefault="005A2EDF" w:rsidP="005A2EDF">
            <w:pPr>
              <w:spacing w:before="24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</w:tbl>
    <w:p w14:paraId="31F98624" w14:textId="77777777" w:rsidR="00FD169A" w:rsidRPr="00161168" w:rsidRDefault="00FD169A" w:rsidP="00182D7A">
      <w:pPr>
        <w:pStyle w:val="a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b/>
          <w:caps/>
          <w:sz w:val="28"/>
          <w:szCs w:val="28"/>
        </w:rPr>
      </w:pPr>
      <w:r w:rsidRPr="00161168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="00182D7A" w:rsidRPr="00182D7A">
        <w:rPr>
          <w:rFonts w:ascii="Times New Roman" w:hAnsi="Times New Roman"/>
          <w:b/>
          <w:caps/>
          <w:sz w:val="28"/>
          <w:szCs w:val="28"/>
        </w:rPr>
        <w:lastRenderedPageBreak/>
        <w:t>1.</w:t>
      </w:r>
      <w:r w:rsidRPr="00161168">
        <w:rPr>
          <w:rFonts w:ascii="Times New Roman" w:hAnsi="Times New Roman"/>
          <w:b/>
          <w:caps/>
          <w:sz w:val="28"/>
          <w:szCs w:val="28"/>
        </w:rPr>
        <w:t xml:space="preserve">паспорт </w:t>
      </w:r>
      <w:r w:rsidR="00022905">
        <w:rPr>
          <w:rFonts w:ascii="Times New Roman" w:hAnsi="Times New Roman"/>
          <w:b/>
          <w:caps/>
          <w:sz w:val="28"/>
          <w:szCs w:val="28"/>
        </w:rPr>
        <w:t>РАБОЧЕЙ</w:t>
      </w:r>
      <w:r w:rsidRPr="00161168">
        <w:rPr>
          <w:rFonts w:ascii="Times New Roman" w:hAnsi="Times New Roman"/>
          <w:b/>
          <w:caps/>
          <w:sz w:val="28"/>
          <w:szCs w:val="28"/>
        </w:rPr>
        <w:t xml:space="preserve"> ПРОГРАММЫ УЧЕБНОЙ ДИСЦИПЛИНЫ</w:t>
      </w:r>
    </w:p>
    <w:p w14:paraId="4C9BD2C4" w14:textId="77777777" w:rsidR="00161168" w:rsidRPr="00161168" w:rsidRDefault="00161168" w:rsidP="00F91984">
      <w:pPr>
        <w:pStyle w:val="a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 w:hanging="36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0F1922E" w14:textId="77777777" w:rsidR="0062680D" w:rsidRPr="00255D40" w:rsidRDefault="00F91984" w:rsidP="00F91984">
      <w:pPr>
        <w:ind w:left="426" w:hanging="36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ОП.</w:t>
      </w:r>
      <w:r w:rsidR="00403530">
        <w:rPr>
          <w:rFonts w:ascii="Times New Roman" w:hAnsi="Times New Roman"/>
          <w:b/>
          <w:caps/>
          <w:sz w:val="28"/>
          <w:szCs w:val="28"/>
        </w:rPr>
        <w:t>10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62680D" w:rsidRPr="00255D40">
        <w:rPr>
          <w:rFonts w:ascii="Times New Roman" w:hAnsi="Times New Roman"/>
          <w:b/>
          <w:caps/>
          <w:sz w:val="28"/>
          <w:szCs w:val="28"/>
        </w:rPr>
        <w:t>Информационные технологии в профессиональной деятельности</w:t>
      </w:r>
    </w:p>
    <w:p w14:paraId="1E81B48C" w14:textId="77777777" w:rsidR="00FD169A" w:rsidRPr="00FD169A" w:rsidRDefault="006966E9" w:rsidP="00696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 </w:t>
      </w:r>
      <w:r w:rsidR="00FD169A" w:rsidRPr="00FD169A">
        <w:rPr>
          <w:rFonts w:ascii="Times New Roman" w:hAnsi="Times New Roman"/>
          <w:b/>
          <w:sz w:val="28"/>
          <w:szCs w:val="28"/>
        </w:rPr>
        <w:t xml:space="preserve">Область применения </w:t>
      </w:r>
      <w:r w:rsidR="00022905">
        <w:rPr>
          <w:rFonts w:ascii="Times New Roman" w:hAnsi="Times New Roman"/>
          <w:b/>
          <w:sz w:val="28"/>
          <w:szCs w:val="28"/>
        </w:rPr>
        <w:t>рабочей</w:t>
      </w:r>
      <w:r w:rsidR="00FD169A" w:rsidRPr="00022905">
        <w:rPr>
          <w:rFonts w:ascii="Times New Roman" w:hAnsi="Times New Roman"/>
          <w:b/>
          <w:sz w:val="28"/>
          <w:szCs w:val="28"/>
        </w:rPr>
        <w:t xml:space="preserve"> </w:t>
      </w:r>
      <w:r w:rsidR="00FD169A" w:rsidRPr="00FD169A">
        <w:rPr>
          <w:rFonts w:ascii="Times New Roman" w:hAnsi="Times New Roman"/>
          <w:b/>
          <w:sz w:val="28"/>
          <w:szCs w:val="28"/>
        </w:rPr>
        <w:t>программы</w:t>
      </w:r>
    </w:p>
    <w:p w14:paraId="70F81D6C" w14:textId="77777777" w:rsidR="00FD169A" w:rsidRPr="00FD169A" w:rsidRDefault="00022905" w:rsidP="004D4A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</w:t>
      </w:r>
      <w:r w:rsidR="00FD169A" w:rsidRPr="00FD169A">
        <w:rPr>
          <w:rFonts w:ascii="Times New Roman" w:hAnsi="Times New Roman"/>
          <w:sz w:val="28"/>
          <w:szCs w:val="28"/>
        </w:rPr>
        <w:t xml:space="preserve"> программа учебной дисциплины является частью </w:t>
      </w:r>
      <w:r w:rsidR="00843CAE">
        <w:rPr>
          <w:rFonts w:ascii="Times New Roman" w:hAnsi="Times New Roman"/>
          <w:sz w:val="28"/>
          <w:szCs w:val="28"/>
        </w:rPr>
        <w:t>ПП</w:t>
      </w:r>
      <w:r w:rsidR="00403530">
        <w:rPr>
          <w:rFonts w:ascii="Times New Roman" w:hAnsi="Times New Roman"/>
          <w:sz w:val="28"/>
          <w:szCs w:val="28"/>
        </w:rPr>
        <w:t>КРС</w:t>
      </w:r>
      <w:r w:rsidR="00FD169A" w:rsidRPr="00FD169A">
        <w:rPr>
          <w:rFonts w:ascii="Times New Roman" w:hAnsi="Times New Roman"/>
          <w:sz w:val="28"/>
          <w:szCs w:val="28"/>
        </w:rPr>
        <w:t xml:space="preserve"> </w:t>
      </w:r>
      <w:r w:rsidR="00F91984" w:rsidRPr="00FD169A">
        <w:rPr>
          <w:rFonts w:ascii="Times New Roman" w:hAnsi="Times New Roman"/>
          <w:sz w:val="28"/>
          <w:szCs w:val="28"/>
        </w:rPr>
        <w:t xml:space="preserve">по </w:t>
      </w:r>
      <w:r w:rsidR="00403530">
        <w:rPr>
          <w:rFonts w:ascii="Times New Roman" w:hAnsi="Times New Roman"/>
          <w:sz w:val="28"/>
          <w:szCs w:val="28"/>
        </w:rPr>
        <w:t>профессии</w:t>
      </w:r>
      <w:r w:rsidR="00F91984" w:rsidRPr="00FD169A">
        <w:rPr>
          <w:rFonts w:ascii="Times New Roman" w:hAnsi="Times New Roman"/>
          <w:sz w:val="28"/>
          <w:szCs w:val="28"/>
        </w:rPr>
        <w:t xml:space="preserve"> </w:t>
      </w:r>
      <w:r w:rsidR="00F91984">
        <w:rPr>
          <w:rFonts w:ascii="Times New Roman" w:hAnsi="Times New Roman"/>
          <w:sz w:val="28"/>
          <w:szCs w:val="28"/>
        </w:rPr>
        <w:t xml:space="preserve"> </w:t>
      </w:r>
      <w:r w:rsidR="00403530">
        <w:rPr>
          <w:rFonts w:ascii="Times New Roman" w:hAnsi="Times New Roman"/>
          <w:sz w:val="28"/>
          <w:szCs w:val="28"/>
        </w:rPr>
        <w:t xml:space="preserve">43.01.09 </w:t>
      </w:r>
      <w:r w:rsidR="00403530" w:rsidRPr="00B418F4">
        <w:rPr>
          <w:rFonts w:ascii="Times New Roman" w:hAnsi="Times New Roman"/>
          <w:sz w:val="28"/>
          <w:szCs w:val="28"/>
        </w:rPr>
        <w:t xml:space="preserve"> </w:t>
      </w:r>
      <w:r w:rsidR="00403530">
        <w:rPr>
          <w:rFonts w:ascii="Times New Roman" w:hAnsi="Times New Roman"/>
          <w:sz w:val="28"/>
          <w:szCs w:val="28"/>
        </w:rPr>
        <w:t xml:space="preserve">Повар, кондитер. </w:t>
      </w:r>
      <w:r w:rsidR="00F91984">
        <w:rPr>
          <w:rFonts w:ascii="Times New Roman" w:hAnsi="Times New Roman"/>
          <w:sz w:val="28"/>
          <w:szCs w:val="28"/>
        </w:rPr>
        <w:t>Разработана</w:t>
      </w:r>
      <w:r w:rsidR="00F91984" w:rsidRPr="00FD169A">
        <w:rPr>
          <w:rFonts w:ascii="Times New Roman" w:hAnsi="Times New Roman"/>
          <w:sz w:val="28"/>
          <w:szCs w:val="28"/>
        </w:rPr>
        <w:t xml:space="preserve"> </w:t>
      </w:r>
      <w:r w:rsidR="00FD169A" w:rsidRPr="00FD169A">
        <w:rPr>
          <w:rFonts w:ascii="Times New Roman" w:hAnsi="Times New Roman"/>
          <w:sz w:val="28"/>
          <w:szCs w:val="28"/>
        </w:rPr>
        <w:t xml:space="preserve">в соответствии с ФГОС </w:t>
      </w:r>
      <w:r w:rsidR="00F91984">
        <w:rPr>
          <w:rFonts w:ascii="Times New Roman" w:hAnsi="Times New Roman"/>
          <w:sz w:val="28"/>
          <w:szCs w:val="28"/>
        </w:rPr>
        <w:t xml:space="preserve">СПО </w:t>
      </w:r>
      <w:r w:rsidR="00FD169A" w:rsidRPr="00FD169A">
        <w:rPr>
          <w:rFonts w:ascii="Times New Roman" w:hAnsi="Times New Roman"/>
          <w:sz w:val="28"/>
          <w:szCs w:val="28"/>
        </w:rPr>
        <w:t xml:space="preserve">по </w:t>
      </w:r>
      <w:r w:rsidR="00403530">
        <w:rPr>
          <w:rFonts w:ascii="Times New Roman" w:hAnsi="Times New Roman"/>
          <w:sz w:val="28"/>
          <w:szCs w:val="28"/>
        </w:rPr>
        <w:t>профессии</w:t>
      </w:r>
      <w:r w:rsidR="00FD169A" w:rsidRPr="00FD169A">
        <w:rPr>
          <w:rFonts w:ascii="Times New Roman" w:hAnsi="Times New Roman"/>
          <w:sz w:val="28"/>
          <w:szCs w:val="28"/>
        </w:rPr>
        <w:t xml:space="preserve"> </w:t>
      </w:r>
      <w:r w:rsidR="007C6D3A">
        <w:rPr>
          <w:rFonts w:ascii="Times New Roman" w:hAnsi="Times New Roman"/>
          <w:sz w:val="28"/>
          <w:szCs w:val="28"/>
        </w:rPr>
        <w:t xml:space="preserve"> </w:t>
      </w:r>
      <w:r w:rsidR="00403530">
        <w:rPr>
          <w:rFonts w:ascii="Times New Roman" w:hAnsi="Times New Roman"/>
          <w:sz w:val="28"/>
          <w:szCs w:val="28"/>
        </w:rPr>
        <w:t xml:space="preserve">43.01.09 </w:t>
      </w:r>
      <w:r w:rsidR="00403530" w:rsidRPr="00B418F4">
        <w:rPr>
          <w:rFonts w:ascii="Times New Roman" w:hAnsi="Times New Roman"/>
          <w:sz w:val="28"/>
          <w:szCs w:val="28"/>
        </w:rPr>
        <w:t xml:space="preserve"> </w:t>
      </w:r>
      <w:r w:rsidR="00403530">
        <w:rPr>
          <w:rFonts w:ascii="Times New Roman" w:hAnsi="Times New Roman"/>
          <w:sz w:val="28"/>
          <w:szCs w:val="28"/>
        </w:rPr>
        <w:t>Повар, кондитер</w:t>
      </w:r>
      <w:r w:rsidR="00F91984">
        <w:rPr>
          <w:rFonts w:ascii="Times New Roman" w:hAnsi="Times New Roman"/>
          <w:sz w:val="28"/>
          <w:szCs w:val="28"/>
        </w:rPr>
        <w:t>.</w:t>
      </w:r>
    </w:p>
    <w:p w14:paraId="798DABC5" w14:textId="77777777" w:rsidR="00FD169A" w:rsidRPr="007C6D3A" w:rsidRDefault="006966E9" w:rsidP="00341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  </w:t>
      </w:r>
      <w:r w:rsidR="00FD169A" w:rsidRPr="00FD169A">
        <w:rPr>
          <w:rFonts w:ascii="Times New Roman" w:hAnsi="Times New Roman"/>
          <w:b/>
          <w:sz w:val="28"/>
          <w:szCs w:val="28"/>
        </w:rPr>
        <w:t xml:space="preserve">Место учебной дисциплины в структуре </w:t>
      </w:r>
      <w:r w:rsidR="00843CAE">
        <w:rPr>
          <w:rFonts w:ascii="Times New Roman" w:hAnsi="Times New Roman"/>
          <w:b/>
          <w:sz w:val="28"/>
          <w:szCs w:val="28"/>
        </w:rPr>
        <w:t>ПП</w:t>
      </w:r>
      <w:r w:rsidR="0035563F">
        <w:rPr>
          <w:rFonts w:ascii="Times New Roman" w:hAnsi="Times New Roman"/>
          <w:b/>
          <w:sz w:val="28"/>
          <w:szCs w:val="28"/>
        </w:rPr>
        <w:t>КРС</w:t>
      </w:r>
      <w:r w:rsidR="00FD169A" w:rsidRPr="00FD169A">
        <w:rPr>
          <w:rFonts w:ascii="Times New Roman" w:hAnsi="Times New Roman"/>
          <w:b/>
          <w:sz w:val="28"/>
          <w:szCs w:val="28"/>
        </w:rPr>
        <w:t>:</w:t>
      </w:r>
      <w:r w:rsidR="007C6D3A">
        <w:rPr>
          <w:rFonts w:ascii="Times New Roman" w:hAnsi="Times New Roman"/>
          <w:b/>
          <w:sz w:val="28"/>
          <w:szCs w:val="28"/>
        </w:rPr>
        <w:t xml:space="preserve"> </w:t>
      </w:r>
      <w:r w:rsidR="007C6D3A" w:rsidRPr="007C6D3A">
        <w:rPr>
          <w:rFonts w:ascii="Times New Roman" w:hAnsi="Times New Roman"/>
          <w:sz w:val="28"/>
          <w:szCs w:val="28"/>
        </w:rPr>
        <w:t>дисциплина входит в обще</w:t>
      </w:r>
      <w:r w:rsidR="00064AA1">
        <w:rPr>
          <w:rFonts w:ascii="Times New Roman" w:hAnsi="Times New Roman"/>
          <w:sz w:val="28"/>
          <w:szCs w:val="28"/>
        </w:rPr>
        <w:t>профессиональны</w:t>
      </w:r>
      <w:r w:rsidR="00F91984">
        <w:rPr>
          <w:rFonts w:ascii="Times New Roman" w:hAnsi="Times New Roman"/>
          <w:sz w:val="28"/>
          <w:szCs w:val="28"/>
        </w:rPr>
        <w:t>е дисциплины профессионального</w:t>
      </w:r>
      <w:r w:rsidR="007C6D3A" w:rsidRPr="007C6D3A">
        <w:rPr>
          <w:rFonts w:ascii="Times New Roman" w:hAnsi="Times New Roman"/>
          <w:sz w:val="28"/>
          <w:szCs w:val="28"/>
        </w:rPr>
        <w:t xml:space="preserve"> цикл</w:t>
      </w:r>
      <w:r w:rsidR="00F91984">
        <w:rPr>
          <w:rFonts w:ascii="Times New Roman" w:hAnsi="Times New Roman"/>
          <w:sz w:val="28"/>
          <w:szCs w:val="28"/>
        </w:rPr>
        <w:t>а</w:t>
      </w:r>
      <w:r w:rsidR="00255D40">
        <w:rPr>
          <w:rFonts w:ascii="Times New Roman" w:hAnsi="Times New Roman"/>
          <w:sz w:val="28"/>
          <w:szCs w:val="28"/>
        </w:rPr>
        <w:t>.</w:t>
      </w:r>
    </w:p>
    <w:p w14:paraId="4B03A85D" w14:textId="77777777" w:rsidR="00FD169A" w:rsidRPr="000D1C0C" w:rsidRDefault="006966E9" w:rsidP="00341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1.3 </w:t>
      </w:r>
      <w:r w:rsidR="00FD169A" w:rsidRPr="00FD169A">
        <w:rPr>
          <w:rFonts w:ascii="Times New Roman" w:hAnsi="Times New Roman"/>
          <w:b/>
          <w:sz w:val="28"/>
          <w:szCs w:val="28"/>
        </w:rPr>
        <w:t xml:space="preserve">Цели и задачи учебной дисциплины </w:t>
      </w:r>
    </w:p>
    <w:p w14:paraId="665EE51B" w14:textId="77777777" w:rsidR="00341104" w:rsidRDefault="007E6797" w:rsidP="0034110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E9">
        <w:rPr>
          <w:rFonts w:ascii="Times New Roman" w:hAnsi="Times New Roman"/>
          <w:b/>
          <w:sz w:val="28"/>
          <w:szCs w:val="28"/>
        </w:rPr>
        <w:t>Целью изучения</w:t>
      </w:r>
      <w:r>
        <w:rPr>
          <w:rFonts w:ascii="Times New Roman" w:hAnsi="Times New Roman"/>
          <w:sz w:val="28"/>
          <w:szCs w:val="28"/>
        </w:rPr>
        <w:t xml:space="preserve"> предмета является приобретение обучающимися теоретических знаний, практических умений и навыков в области и</w:t>
      </w:r>
      <w:r w:rsidRPr="007F467F">
        <w:rPr>
          <w:rFonts w:ascii="Times New Roman" w:hAnsi="Times New Roman"/>
          <w:sz w:val="28"/>
          <w:szCs w:val="28"/>
        </w:rPr>
        <w:t>нформационны</w:t>
      </w:r>
      <w:r>
        <w:rPr>
          <w:rFonts w:ascii="Times New Roman" w:hAnsi="Times New Roman"/>
          <w:sz w:val="28"/>
          <w:szCs w:val="28"/>
        </w:rPr>
        <w:t>х</w:t>
      </w:r>
      <w:r w:rsidRPr="007F467F">
        <w:rPr>
          <w:rFonts w:ascii="Times New Roman" w:hAnsi="Times New Roman"/>
          <w:sz w:val="28"/>
          <w:szCs w:val="28"/>
        </w:rPr>
        <w:t xml:space="preserve"> технологи</w:t>
      </w:r>
      <w:r>
        <w:rPr>
          <w:rFonts w:ascii="Times New Roman" w:hAnsi="Times New Roman"/>
          <w:sz w:val="28"/>
          <w:szCs w:val="28"/>
        </w:rPr>
        <w:t>й</w:t>
      </w:r>
      <w:r w:rsidRPr="007F467F">
        <w:rPr>
          <w:rFonts w:ascii="Times New Roman" w:hAnsi="Times New Roman"/>
          <w:sz w:val="28"/>
          <w:szCs w:val="28"/>
        </w:rPr>
        <w:t xml:space="preserve"> в профессиональной деятельности.</w:t>
      </w:r>
    </w:p>
    <w:p w14:paraId="6188172C" w14:textId="77777777" w:rsidR="006966E9" w:rsidRPr="006966E9" w:rsidRDefault="006966E9" w:rsidP="00341104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966E9"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3CEDCF12" w14:textId="77777777" w:rsidR="000D1C0C" w:rsidRPr="000D1C0C" w:rsidRDefault="000D1C0C" w:rsidP="00341104">
      <w:pPr>
        <w:numPr>
          <w:ilvl w:val="0"/>
          <w:numId w:val="26"/>
        </w:numPr>
        <w:suppressAutoHyphens/>
        <w:spacing w:after="0" w:line="360" w:lineRule="auto"/>
        <w:ind w:left="34" w:firstLine="425"/>
        <w:jc w:val="both"/>
        <w:rPr>
          <w:rFonts w:ascii="Times New Roman" w:hAnsi="Times New Roman"/>
          <w:sz w:val="28"/>
          <w:szCs w:val="28"/>
        </w:rPr>
      </w:pPr>
      <w:r w:rsidRPr="000D1C0C">
        <w:rPr>
          <w:rFonts w:ascii="Times New Roman" w:hAnsi="Times New Roman"/>
          <w:b/>
          <w:sz w:val="28"/>
          <w:szCs w:val="28"/>
        </w:rPr>
        <w:t>освоение</w:t>
      </w:r>
      <w:r w:rsidRPr="000D1C0C">
        <w:rPr>
          <w:rFonts w:ascii="Times New Roman" w:hAnsi="Times New Roman"/>
          <w:sz w:val="28"/>
          <w:szCs w:val="28"/>
        </w:rPr>
        <w:t xml:space="preserve">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14:paraId="0A2DC873" w14:textId="77777777" w:rsidR="000D1C0C" w:rsidRPr="000D1C0C" w:rsidRDefault="000D1C0C" w:rsidP="00341104">
      <w:pPr>
        <w:numPr>
          <w:ilvl w:val="0"/>
          <w:numId w:val="26"/>
        </w:numPr>
        <w:suppressAutoHyphens/>
        <w:spacing w:after="0" w:line="360" w:lineRule="auto"/>
        <w:ind w:left="34" w:firstLine="425"/>
        <w:jc w:val="both"/>
        <w:rPr>
          <w:rFonts w:ascii="Times New Roman" w:hAnsi="Times New Roman"/>
          <w:sz w:val="28"/>
          <w:szCs w:val="28"/>
        </w:rPr>
      </w:pPr>
      <w:r w:rsidRPr="000D1C0C">
        <w:rPr>
          <w:rFonts w:ascii="Times New Roman" w:hAnsi="Times New Roman"/>
          <w:b/>
          <w:sz w:val="28"/>
          <w:szCs w:val="28"/>
        </w:rPr>
        <w:t>овладение</w:t>
      </w:r>
      <w:r w:rsidRPr="000D1C0C">
        <w:rPr>
          <w:rFonts w:ascii="Times New Roman" w:hAnsi="Times New Roman"/>
          <w:sz w:val="28"/>
          <w:szCs w:val="28"/>
        </w:rPr>
        <w:t xml:space="preserve"> умениями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14:paraId="196F8E44" w14:textId="77777777" w:rsidR="000D1C0C" w:rsidRPr="000D1C0C" w:rsidRDefault="000D1C0C" w:rsidP="00341104">
      <w:pPr>
        <w:numPr>
          <w:ilvl w:val="0"/>
          <w:numId w:val="26"/>
        </w:numPr>
        <w:suppressAutoHyphens/>
        <w:spacing w:after="0" w:line="360" w:lineRule="auto"/>
        <w:ind w:left="34" w:firstLine="425"/>
        <w:jc w:val="both"/>
        <w:rPr>
          <w:rFonts w:ascii="Times New Roman" w:hAnsi="Times New Roman"/>
          <w:sz w:val="28"/>
          <w:szCs w:val="28"/>
        </w:rPr>
      </w:pPr>
      <w:r w:rsidRPr="000D1C0C">
        <w:rPr>
          <w:rFonts w:ascii="Times New Roman" w:hAnsi="Times New Roman"/>
          <w:b/>
          <w:sz w:val="28"/>
          <w:szCs w:val="28"/>
        </w:rPr>
        <w:t>развитие</w:t>
      </w:r>
      <w:r w:rsidRPr="000D1C0C">
        <w:rPr>
          <w:rFonts w:ascii="Times New Roman" w:hAnsi="Times New Roman"/>
          <w:sz w:val="28"/>
          <w:szCs w:val="28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14:paraId="67B179CD" w14:textId="77777777" w:rsidR="000D1C0C" w:rsidRPr="000D1C0C" w:rsidRDefault="000D1C0C" w:rsidP="000D1C0C">
      <w:pPr>
        <w:numPr>
          <w:ilvl w:val="0"/>
          <w:numId w:val="26"/>
        </w:numPr>
        <w:suppressAutoHyphens/>
        <w:spacing w:line="360" w:lineRule="auto"/>
        <w:ind w:left="34" w:firstLine="425"/>
        <w:jc w:val="both"/>
        <w:rPr>
          <w:rFonts w:ascii="Times New Roman" w:hAnsi="Times New Roman"/>
          <w:sz w:val="28"/>
          <w:szCs w:val="28"/>
        </w:rPr>
      </w:pPr>
      <w:r w:rsidRPr="000D1C0C">
        <w:rPr>
          <w:rFonts w:ascii="Times New Roman" w:hAnsi="Times New Roman"/>
          <w:b/>
          <w:sz w:val="28"/>
          <w:szCs w:val="28"/>
        </w:rPr>
        <w:t xml:space="preserve">воспитание </w:t>
      </w:r>
      <w:r w:rsidRPr="000D1C0C">
        <w:rPr>
          <w:rFonts w:ascii="Times New Roman" w:hAnsi="Times New Roman"/>
          <w:sz w:val="28"/>
          <w:szCs w:val="28"/>
        </w:rPr>
        <w:t xml:space="preserve">ответственного отношения к соблюдению этических и правовых норм информационной деятельности; </w:t>
      </w:r>
    </w:p>
    <w:p w14:paraId="1E9AA908" w14:textId="77777777" w:rsidR="00500BEC" w:rsidRDefault="000D1C0C" w:rsidP="000D1C0C">
      <w:pPr>
        <w:numPr>
          <w:ilvl w:val="0"/>
          <w:numId w:val="26"/>
        </w:numPr>
        <w:suppressAutoHyphens/>
        <w:spacing w:line="360" w:lineRule="auto"/>
        <w:ind w:left="34" w:firstLine="425"/>
        <w:jc w:val="both"/>
        <w:rPr>
          <w:rFonts w:ascii="Times New Roman" w:hAnsi="Times New Roman"/>
          <w:sz w:val="28"/>
          <w:szCs w:val="28"/>
        </w:rPr>
      </w:pPr>
      <w:r w:rsidRPr="000D1C0C">
        <w:rPr>
          <w:rFonts w:ascii="Times New Roman" w:hAnsi="Times New Roman"/>
          <w:b/>
          <w:sz w:val="28"/>
          <w:szCs w:val="28"/>
        </w:rPr>
        <w:t>приобретение</w:t>
      </w:r>
      <w:r w:rsidRPr="000D1C0C">
        <w:rPr>
          <w:rFonts w:ascii="Times New Roman" w:hAnsi="Times New Roman"/>
          <w:sz w:val="28"/>
          <w:szCs w:val="28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14:paraId="2E535F8A" w14:textId="77777777" w:rsidR="006966E9" w:rsidRPr="000D1C0C" w:rsidRDefault="006966E9" w:rsidP="00696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0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</w:t>
      </w:r>
      <w:r w:rsidRPr="00FD169A">
        <w:rPr>
          <w:rFonts w:ascii="Times New Roman" w:hAnsi="Times New Roman"/>
          <w:b/>
          <w:sz w:val="28"/>
          <w:szCs w:val="28"/>
        </w:rPr>
        <w:t xml:space="preserve">ребования к результатам </w:t>
      </w:r>
      <w:r w:rsidRPr="00897258">
        <w:rPr>
          <w:rFonts w:ascii="Times New Roman" w:hAnsi="Times New Roman"/>
          <w:b/>
          <w:sz w:val="28"/>
          <w:szCs w:val="28"/>
        </w:rPr>
        <w:t>освоения учебной дисциплины:</w:t>
      </w:r>
    </w:p>
    <w:p w14:paraId="4F84FD7C" w14:textId="77777777" w:rsidR="006966E9" w:rsidRDefault="00FD169A" w:rsidP="0084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97258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обучающийся должен </w:t>
      </w:r>
    </w:p>
    <w:p w14:paraId="3BFD5B68" w14:textId="77777777" w:rsidR="00FD169A" w:rsidRPr="006966E9" w:rsidRDefault="00FD169A" w:rsidP="0084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966E9">
        <w:rPr>
          <w:rFonts w:ascii="Times New Roman" w:hAnsi="Times New Roman"/>
          <w:b/>
          <w:sz w:val="28"/>
          <w:szCs w:val="28"/>
        </w:rPr>
        <w:t>уметь:</w:t>
      </w:r>
    </w:p>
    <w:p w14:paraId="01A88B10" w14:textId="77777777" w:rsidR="00BA3431" w:rsidRPr="00500BEC" w:rsidRDefault="006966E9" w:rsidP="006966E9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3431" w:rsidRPr="00500BEC">
        <w:rPr>
          <w:rFonts w:ascii="Times New Roman" w:hAnsi="Times New Roman"/>
          <w:sz w:val="28"/>
          <w:szCs w:val="28"/>
        </w:rPr>
        <w:t>использовать технологии сбора, размещения, хранения, накопления, преобразования и передачи данных в профессионально ориентированных информационных системах;</w:t>
      </w:r>
    </w:p>
    <w:p w14:paraId="39EB95F7" w14:textId="77777777" w:rsidR="00BA3431" w:rsidRPr="00500BEC" w:rsidRDefault="006966E9" w:rsidP="006966E9">
      <w:pPr>
        <w:pStyle w:val="a5"/>
        <w:tabs>
          <w:tab w:val="left" w:pos="273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3431" w:rsidRPr="00500BEC">
        <w:rPr>
          <w:rFonts w:ascii="Times New Roman" w:hAnsi="Times New Roman"/>
          <w:sz w:val="28"/>
          <w:szCs w:val="28"/>
        </w:rPr>
        <w:t>использовать в профессиональной деятельности различные виды программного обеспечения, в т.ч. специального;</w:t>
      </w:r>
    </w:p>
    <w:p w14:paraId="1DE50491" w14:textId="77777777" w:rsidR="00500BEC" w:rsidRPr="00255D40" w:rsidRDefault="006966E9" w:rsidP="006966E9">
      <w:pPr>
        <w:pStyle w:val="a5"/>
        <w:tabs>
          <w:tab w:val="left" w:pos="273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3431" w:rsidRPr="00500BEC">
        <w:rPr>
          <w:rFonts w:ascii="Times New Roman" w:hAnsi="Times New Roman"/>
          <w:sz w:val="28"/>
          <w:szCs w:val="28"/>
        </w:rPr>
        <w:t>применять компьютерные и телекоммуникационные средства</w:t>
      </w:r>
      <w:r w:rsidR="00500BEC">
        <w:rPr>
          <w:rFonts w:ascii="Times New Roman" w:hAnsi="Times New Roman"/>
          <w:sz w:val="28"/>
          <w:szCs w:val="28"/>
        </w:rPr>
        <w:t>.</w:t>
      </w:r>
    </w:p>
    <w:p w14:paraId="75ECF9D3" w14:textId="77777777" w:rsidR="00BA3431" w:rsidRPr="00BA3431" w:rsidRDefault="00BA3431" w:rsidP="00843CA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BA3431">
        <w:rPr>
          <w:rFonts w:ascii="Times New Roman" w:hAnsi="Times New Roman"/>
          <w:b/>
          <w:sz w:val="28"/>
          <w:szCs w:val="28"/>
        </w:rPr>
        <w:t>знать:</w:t>
      </w:r>
    </w:p>
    <w:p w14:paraId="1F391AFA" w14:textId="77777777" w:rsidR="00BA3431" w:rsidRPr="00500BEC" w:rsidRDefault="006966E9" w:rsidP="006966E9">
      <w:pPr>
        <w:pStyle w:val="a5"/>
        <w:tabs>
          <w:tab w:val="left" w:pos="273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3431" w:rsidRPr="00500BEC">
        <w:rPr>
          <w:rFonts w:ascii="Times New Roman" w:hAnsi="Times New Roman"/>
          <w:sz w:val="28"/>
          <w:szCs w:val="28"/>
        </w:rPr>
        <w:t>основные понятия автоматизированной обработки информации;</w:t>
      </w:r>
    </w:p>
    <w:p w14:paraId="6CCC9E18" w14:textId="77777777" w:rsidR="00BA3431" w:rsidRPr="00500BEC" w:rsidRDefault="006966E9" w:rsidP="006966E9">
      <w:pPr>
        <w:pStyle w:val="a5"/>
        <w:tabs>
          <w:tab w:val="left" w:pos="273"/>
        </w:tabs>
        <w:spacing w:after="0" w:line="360" w:lineRule="auto"/>
        <w:ind w:left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3431" w:rsidRPr="00500BEC">
        <w:rPr>
          <w:rFonts w:ascii="Times New Roman" w:hAnsi="Times New Roman"/>
          <w:sz w:val="28"/>
          <w:szCs w:val="28"/>
        </w:rPr>
        <w:t>общий состав и структуру персональных компьютеров и вычислительных систем;</w:t>
      </w:r>
    </w:p>
    <w:p w14:paraId="00D9DE2E" w14:textId="77777777" w:rsidR="00BA3431" w:rsidRPr="00500BEC" w:rsidRDefault="006966E9" w:rsidP="006966E9">
      <w:pPr>
        <w:pStyle w:val="a5"/>
        <w:tabs>
          <w:tab w:val="left" w:pos="273"/>
        </w:tabs>
        <w:spacing w:after="0" w:line="360" w:lineRule="auto"/>
        <w:ind w:left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3431" w:rsidRPr="00500BEC">
        <w:rPr>
          <w:rFonts w:ascii="Times New Roman" w:hAnsi="Times New Roman"/>
          <w:sz w:val="28"/>
          <w:szCs w:val="28"/>
        </w:rPr>
        <w:t>состав, функции и возможности использования информационных и телекоммуникационных технологий в профессиональной деятельности;</w:t>
      </w:r>
    </w:p>
    <w:p w14:paraId="412D4E12" w14:textId="77777777" w:rsidR="00BA3431" w:rsidRPr="00500BEC" w:rsidRDefault="006966E9" w:rsidP="006966E9">
      <w:pPr>
        <w:pStyle w:val="a5"/>
        <w:tabs>
          <w:tab w:val="left" w:pos="273"/>
        </w:tabs>
        <w:spacing w:after="0" w:line="360" w:lineRule="auto"/>
        <w:ind w:left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3431" w:rsidRPr="00500BEC">
        <w:rPr>
          <w:rFonts w:ascii="Times New Roman" w:hAnsi="Times New Roman"/>
          <w:sz w:val="28"/>
          <w:szCs w:val="28"/>
        </w:rPr>
        <w:t>методы и средства сбора, обработки, хранения, передачи и накопления информации;</w:t>
      </w:r>
    </w:p>
    <w:p w14:paraId="0218EDB3" w14:textId="77777777" w:rsidR="00BA3431" w:rsidRPr="00500BEC" w:rsidRDefault="006966E9" w:rsidP="006966E9">
      <w:pPr>
        <w:pStyle w:val="a5"/>
        <w:tabs>
          <w:tab w:val="left" w:pos="273"/>
        </w:tabs>
        <w:spacing w:after="0" w:line="360" w:lineRule="auto"/>
        <w:ind w:left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3431" w:rsidRPr="00500BEC">
        <w:rPr>
          <w:rFonts w:ascii="Times New Roman" w:hAnsi="Times New Roman"/>
          <w:sz w:val="28"/>
          <w:szCs w:val="28"/>
        </w:rPr>
        <w:t>базовые системные программные продукты и пакеты прикладных программ в области профессиональной деятельности;</w:t>
      </w:r>
    </w:p>
    <w:p w14:paraId="11638CD9" w14:textId="77777777" w:rsidR="00BA3431" w:rsidRPr="00500BEC" w:rsidRDefault="006966E9" w:rsidP="006966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3431" w:rsidRPr="00500BEC">
        <w:rPr>
          <w:rFonts w:ascii="Times New Roman" w:hAnsi="Times New Roman"/>
          <w:sz w:val="28"/>
          <w:szCs w:val="28"/>
        </w:rPr>
        <w:t>основные методы и приемы обеспечения информационной безопасности</w:t>
      </w:r>
    </w:p>
    <w:p w14:paraId="331F29BE" w14:textId="77777777" w:rsidR="00500BEC" w:rsidRDefault="00933660" w:rsidP="00696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результате освоения </w:t>
      </w:r>
      <w:r w:rsidR="006966E9">
        <w:rPr>
          <w:rFonts w:ascii="Times New Roman" w:hAnsi="Times New Roman"/>
          <w:b/>
          <w:sz w:val="28"/>
          <w:szCs w:val="28"/>
        </w:rPr>
        <w:t xml:space="preserve">дисциплины у обучающихся должны </w:t>
      </w:r>
      <w:r>
        <w:rPr>
          <w:rFonts w:ascii="Times New Roman" w:hAnsi="Times New Roman"/>
          <w:b/>
          <w:sz w:val="28"/>
          <w:szCs w:val="28"/>
        </w:rPr>
        <w:t>формироваться следующие компетенции:</w:t>
      </w:r>
    </w:p>
    <w:p w14:paraId="4D911E63" w14:textId="77777777" w:rsidR="007E4CF5" w:rsidRDefault="007E4CF5" w:rsidP="007E4CF5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14:paraId="534796ED" w14:textId="77777777" w:rsidR="007E4CF5" w:rsidRDefault="007E4CF5" w:rsidP="007E4CF5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7C75EF91" w14:textId="77777777" w:rsidR="007E4CF5" w:rsidRDefault="007E4CF5" w:rsidP="007E4CF5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03. Планировать и реализовывать собственное профессиональное и личностное развитие.</w:t>
      </w:r>
    </w:p>
    <w:p w14:paraId="537475FA" w14:textId="77777777" w:rsidR="007E4CF5" w:rsidRDefault="007E4CF5" w:rsidP="007E4CF5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lastRenderedPageBreak/>
        <w:t>ОК 04. Работать в коллективе и команде, эффективно взаимодействовать с коллегами, руководством, клиентами.</w:t>
      </w:r>
    </w:p>
    <w:p w14:paraId="35DECBAB" w14:textId="77777777" w:rsidR="007E4CF5" w:rsidRDefault="007E4CF5" w:rsidP="007E4CF5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3F381C6A" w14:textId="77777777" w:rsidR="007E4CF5" w:rsidRDefault="007E4CF5" w:rsidP="007E4CF5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14:paraId="66A6D84F" w14:textId="77777777" w:rsidR="007E4CF5" w:rsidRDefault="007E4CF5" w:rsidP="007E4CF5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29C54BAE" w14:textId="77777777" w:rsidR="007E4CF5" w:rsidRDefault="007E4CF5" w:rsidP="007E4CF5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10F52B27" w14:textId="77777777" w:rsidR="007E4CF5" w:rsidRDefault="007E4CF5" w:rsidP="007E4CF5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09. Использовать информационные технологии в профессиональной деятельности.</w:t>
      </w:r>
    </w:p>
    <w:p w14:paraId="288541F3" w14:textId="77777777" w:rsidR="007E4CF5" w:rsidRDefault="007E4CF5" w:rsidP="007E4CF5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10. Пользоваться профессиональной документацией на государственном и иностранном языке.</w:t>
      </w:r>
    </w:p>
    <w:p w14:paraId="1B3FC565" w14:textId="77777777" w:rsidR="007E4CF5" w:rsidRDefault="007E4CF5" w:rsidP="007E4CF5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11. Планировать предпринимательскую деятельность в профессиональной сфере.</w:t>
      </w:r>
    </w:p>
    <w:p w14:paraId="78847D6B" w14:textId="77777777" w:rsidR="00FD169A" w:rsidRPr="00FD169A" w:rsidRDefault="00FD169A" w:rsidP="0084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9A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14:paraId="0DCC67E3" w14:textId="77777777" w:rsidR="00FD169A" w:rsidRPr="00FE08DD" w:rsidRDefault="00FD169A" w:rsidP="0084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9A">
        <w:rPr>
          <w:rFonts w:ascii="Times New Roman" w:hAnsi="Times New Roman"/>
          <w:sz w:val="28"/>
          <w:szCs w:val="28"/>
        </w:rPr>
        <w:t xml:space="preserve">максимальной учебной </w:t>
      </w:r>
      <w:r w:rsidRPr="00FE08DD">
        <w:rPr>
          <w:rFonts w:ascii="Times New Roman" w:hAnsi="Times New Roman"/>
          <w:sz w:val="28"/>
          <w:szCs w:val="28"/>
        </w:rPr>
        <w:t>нагрузки обучающегося</w:t>
      </w:r>
      <w:r w:rsidR="008F4309" w:rsidRPr="00FE08DD">
        <w:rPr>
          <w:rFonts w:ascii="Times New Roman" w:hAnsi="Times New Roman"/>
          <w:sz w:val="28"/>
          <w:szCs w:val="28"/>
        </w:rPr>
        <w:t xml:space="preserve">  </w:t>
      </w:r>
      <w:r w:rsidR="00403530">
        <w:rPr>
          <w:rFonts w:ascii="Times New Roman" w:hAnsi="Times New Roman"/>
          <w:sz w:val="28"/>
          <w:szCs w:val="28"/>
        </w:rPr>
        <w:t xml:space="preserve">62 </w:t>
      </w:r>
      <w:r w:rsidR="008F4309" w:rsidRPr="00FE08DD">
        <w:rPr>
          <w:rFonts w:ascii="Times New Roman" w:hAnsi="Times New Roman"/>
          <w:sz w:val="28"/>
          <w:szCs w:val="28"/>
        </w:rPr>
        <w:t xml:space="preserve"> </w:t>
      </w:r>
      <w:r w:rsidRPr="00FE08DD">
        <w:rPr>
          <w:rFonts w:ascii="Times New Roman" w:hAnsi="Times New Roman"/>
          <w:sz w:val="28"/>
          <w:szCs w:val="28"/>
        </w:rPr>
        <w:t>час</w:t>
      </w:r>
      <w:r w:rsidR="00403530">
        <w:rPr>
          <w:rFonts w:ascii="Times New Roman" w:hAnsi="Times New Roman"/>
          <w:sz w:val="28"/>
          <w:szCs w:val="28"/>
        </w:rPr>
        <w:t>а</w:t>
      </w:r>
      <w:r w:rsidRPr="00FE08DD">
        <w:rPr>
          <w:rFonts w:ascii="Times New Roman" w:hAnsi="Times New Roman"/>
          <w:sz w:val="28"/>
          <w:szCs w:val="28"/>
        </w:rPr>
        <w:t>, в том числе:</w:t>
      </w:r>
    </w:p>
    <w:p w14:paraId="75BA263C" w14:textId="77777777" w:rsidR="00FD169A" w:rsidRPr="00FE08DD" w:rsidRDefault="00FD169A" w:rsidP="0084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E08DD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обучающегося </w:t>
      </w:r>
      <w:r w:rsidR="004C0791" w:rsidRPr="00A171F2">
        <w:rPr>
          <w:rFonts w:ascii="Times New Roman" w:hAnsi="Times New Roman"/>
          <w:sz w:val="28"/>
          <w:szCs w:val="28"/>
        </w:rPr>
        <w:t>5</w:t>
      </w:r>
      <w:r w:rsidR="00403530">
        <w:rPr>
          <w:rFonts w:ascii="Times New Roman" w:hAnsi="Times New Roman"/>
          <w:sz w:val="28"/>
          <w:szCs w:val="28"/>
        </w:rPr>
        <w:t>4</w:t>
      </w:r>
      <w:r w:rsidR="008F4309" w:rsidRPr="00FE08DD">
        <w:rPr>
          <w:rFonts w:ascii="Times New Roman" w:hAnsi="Times New Roman"/>
          <w:sz w:val="28"/>
          <w:szCs w:val="28"/>
        </w:rPr>
        <w:t xml:space="preserve"> </w:t>
      </w:r>
      <w:r w:rsidRPr="00FE08DD">
        <w:rPr>
          <w:rFonts w:ascii="Times New Roman" w:hAnsi="Times New Roman"/>
          <w:sz w:val="28"/>
          <w:szCs w:val="28"/>
        </w:rPr>
        <w:t xml:space="preserve"> час</w:t>
      </w:r>
      <w:r w:rsidR="00403530">
        <w:rPr>
          <w:rFonts w:ascii="Times New Roman" w:hAnsi="Times New Roman"/>
          <w:sz w:val="28"/>
          <w:szCs w:val="28"/>
        </w:rPr>
        <w:t>а</w:t>
      </w:r>
      <w:r w:rsidRPr="00FE08DD">
        <w:rPr>
          <w:rFonts w:ascii="Times New Roman" w:hAnsi="Times New Roman"/>
          <w:sz w:val="28"/>
          <w:szCs w:val="28"/>
        </w:rPr>
        <w:t>;</w:t>
      </w:r>
    </w:p>
    <w:p w14:paraId="0159C389" w14:textId="77777777" w:rsidR="00DE54EB" w:rsidRDefault="00FD169A" w:rsidP="007E6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E08DD">
        <w:rPr>
          <w:rFonts w:ascii="Times New Roman" w:hAnsi="Times New Roman"/>
          <w:sz w:val="28"/>
          <w:szCs w:val="28"/>
        </w:rPr>
        <w:t xml:space="preserve">самостоятельной работы обучающегося </w:t>
      </w:r>
      <w:r w:rsidR="00403530">
        <w:rPr>
          <w:rFonts w:ascii="Times New Roman" w:hAnsi="Times New Roman"/>
          <w:sz w:val="28"/>
          <w:szCs w:val="28"/>
        </w:rPr>
        <w:t>8</w:t>
      </w:r>
      <w:r w:rsidR="00FE08DD" w:rsidRPr="00FE08DD">
        <w:rPr>
          <w:rFonts w:ascii="Times New Roman" w:hAnsi="Times New Roman"/>
          <w:sz w:val="28"/>
          <w:szCs w:val="28"/>
        </w:rPr>
        <w:t xml:space="preserve"> </w:t>
      </w:r>
      <w:r w:rsidRPr="00FE08DD">
        <w:rPr>
          <w:rFonts w:ascii="Times New Roman" w:hAnsi="Times New Roman"/>
          <w:sz w:val="28"/>
          <w:szCs w:val="28"/>
        </w:rPr>
        <w:t>час</w:t>
      </w:r>
      <w:r w:rsidR="00670795">
        <w:rPr>
          <w:rFonts w:ascii="Times New Roman" w:hAnsi="Times New Roman"/>
          <w:sz w:val="28"/>
          <w:szCs w:val="28"/>
        </w:rPr>
        <w:t>ов</w:t>
      </w:r>
      <w:r w:rsidRPr="00FE08DD">
        <w:rPr>
          <w:rFonts w:ascii="Times New Roman" w:hAnsi="Times New Roman"/>
          <w:sz w:val="28"/>
          <w:szCs w:val="28"/>
        </w:rPr>
        <w:t>.</w:t>
      </w:r>
    </w:p>
    <w:p w14:paraId="6BAF1C6F" w14:textId="77777777" w:rsidR="00FD169A" w:rsidRPr="00FD169A" w:rsidRDefault="00500BEC" w:rsidP="007E6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FD169A" w:rsidRPr="00FD169A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37E2BAF9" w14:textId="77777777" w:rsidR="00FD169A" w:rsidRPr="00FD169A" w:rsidRDefault="00FD169A" w:rsidP="00FD1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D169A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14:paraId="102BB003" w14:textId="77777777" w:rsidR="00FD169A" w:rsidRPr="00FD169A" w:rsidRDefault="00FD169A" w:rsidP="00FD1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FD169A" w:rsidRPr="00296144" w14:paraId="77E3E7E7" w14:textId="77777777" w:rsidTr="00EE1832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C167D" w14:textId="77777777" w:rsidR="00FD169A" w:rsidRPr="00296144" w:rsidRDefault="00FD169A" w:rsidP="00FD1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14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7AA7B" w14:textId="77777777" w:rsidR="00FD169A" w:rsidRPr="00296144" w:rsidRDefault="00FD169A" w:rsidP="00FD169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14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FD169A" w:rsidRPr="00296144" w14:paraId="5693629D" w14:textId="77777777" w:rsidTr="00EE1832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48419" w14:textId="77777777" w:rsidR="00FD169A" w:rsidRPr="00296144" w:rsidRDefault="00FD169A" w:rsidP="00FD1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6144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CA499" w14:textId="77777777" w:rsidR="00FD169A" w:rsidRPr="00403530" w:rsidRDefault="00403530" w:rsidP="00FD169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62</w:t>
            </w:r>
          </w:p>
        </w:tc>
      </w:tr>
      <w:tr w:rsidR="00FD169A" w:rsidRPr="00296144" w14:paraId="4D1C7840" w14:textId="77777777" w:rsidTr="00EE183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B037D" w14:textId="77777777" w:rsidR="00FD169A" w:rsidRPr="00296144" w:rsidRDefault="00FD169A" w:rsidP="00FD16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144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1C62D" w14:textId="77777777" w:rsidR="00FD169A" w:rsidRPr="00403530" w:rsidRDefault="004C0791" w:rsidP="0040353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144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5</w:t>
            </w:r>
            <w:r w:rsidR="00403530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EE1832" w:rsidRPr="00296144" w14:paraId="5EF268E5" w14:textId="77777777" w:rsidTr="00EE1832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E092A" w14:textId="77777777" w:rsidR="00EE1832" w:rsidRPr="00296144" w:rsidRDefault="00EE1832" w:rsidP="00EE1832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14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FD169A" w:rsidRPr="00296144" w14:paraId="7DA2D2D7" w14:textId="77777777" w:rsidTr="00EE183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F14D3" w14:textId="77777777" w:rsidR="00FD169A" w:rsidRPr="00296144" w:rsidRDefault="00FD169A" w:rsidP="00FD16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144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EB141" w14:textId="77777777" w:rsidR="00FD169A" w:rsidRPr="00403530" w:rsidRDefault="00403530" w:rsidP="00FD169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34</w:t>
            </w:r>
          </w:p>
        </w:tc>
      </w:tr>
      <w:tr w:rsidR="00FD169A" w:rsidRPr="00296144" w14:paraId="41679216" w14:textId="77777777" w:rsidTr="00EE183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F8634" w14:textId="77777777" w:rsidR="00FD169A" w:rsidRPr="00296144" w:rsidRDefault="00FD169A" w:rsidP="00FD169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614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C5BB9" w14:textId="77777777" w:rsidR="00FD169A" w:rsidRPr="00296144" w:rsidRDefault="00403530" w:rsidP="00A171F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FD169A" w:rsidRPr="00296144" w14:paraId="75320AA4" w14:textId="77777777" w:rsidTr="00EE183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C3394" w14:textId="77777777" w:rsidR="00FD169A" w:rsidRPr="00296144" w:rsidRDefault="00FD169A" w:rsidP="00FD16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14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38996" w14:textId="77777777" w:rsidR="00FD169A" w:rsidRPr="00296144" w:rsidRDefault="00FD169A" w:rsidP="00FD169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86437" w:rsidRPr="00296144" w14:paraId="1A997A43" w14:textId="77777777" w:rsidTr="004D4A91">
        <w:trPr>
          <w:trHeight w:val="332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BCF3CE7" w14:textId="77777777" w:rsidR="00286437" w:rsidRPr="00296144" w:rsidRDefault="00286437" w:rsidP="00296144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29614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96144">
              <w:rPr>
                <w:rFonts w:ascii="Times New Roman" w:hAnsi="Times New Roman"/>
                <w:sz w:val="24"/>
                <w:szCs w:val="24"/>
              </w:rPr>
              <w:t xml:space="preserve">Составление сообщений, </w:t>
            </w:r>
            <w:r>
              <w:rPr>
                <w:rFonts w:ascii="Times New Roman" w:hAnsi="Times New Roman"/>
                <w:sz w:val="24"/>
                <w:szCs w:val="24"/>
              </w:rPr>
              <w:t>чтение учебной литературы</w:t>
            </w:r>
            <w:r w:rsidRPr="00296144">
              <w:rPr>
                <w:rFonts w:ascii="Times New Roman" w:hAnsi="Times New Roman"/>
                <w:sz w:val="24"/>
                <w:szCs w:val="24"/>
              </w:rPr>
              <w:t>, составление рефератов, презентаций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8601F30" w14:textId="77777777" w:rsidR="00286437" w:rsidRPr="004D4A91" w:rsidRDefault="004D4A91" w:rsidP="00FD169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FD169A" w:rsidRPr="00296144" w14:paraId="0C70FB2F" w14:textId="77777777" w:rsidTr="00EE1832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41FB4" w14:textId="77777777" w:rsidR="00FD169A" w:rsidRPr="00296144" w:rsidRDefault="004D4A91" w:rsidP="005A2EDF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Промежуточная</w:t>
            </w:r>
            <w:r w:rsidR="00FD169A" w:rsidRPr="0029614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аттестация в форме </w:t>
            </w:r>
            <w:r w:rsidR="00255D40" w:rsidRPr="0029614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</w:t>
            </w:r>
            <w:r w:rsidR="005A2EDF" w:rsidRPr="00296144"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дифференцированного зачёта</w:t>
            </w:r>
            <w:r w:rsidR="00255D40" w:rsidRPr="0029614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          </w:t>
            </w:r>
            <w:r w:rsidR="00403530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r w:rsidR="00255D40" w:rsidRPr="0029614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          </w:t>
            </w:r>
          </w:p>
        </w:tc>
      </w:tr>
    </w:tbl>
    <w:p w14:paraId="6560F5CA" w14:textId="77777777" w:rsidR="00FD169A" w:rsidRPr="00FD169A" w:rsidRDefault="00FD169A" w:rsidP="00FD169A">
      <w:pPr>
        <w:spacing w:after="0" w:line="240" w:lineRule="auto"/>
        <w:rPr>
          <w:rFonts w:ascii="Times New Roman" w:hAnsi="Times New Roman"/>
          <w:sz w:val="28"/>
          <w:szCs w:val="28"/>
        </w:rPr>
        <w:sectPr w:rsidR="00FD169A" w:rsidRPr="00FD169A">
          <w:headerReference w:type="default" r:id="rId15"/>
          <w:pgSz w:w="11906" w:h="16838"/>
          <w:pgMar w:top="1134" w:right="850" w:bottom="1134" w:left="1701" w:header="708" w:footer="708" w:gutter="0"/>
          <w:cols w:space="720"/>
        </w:sectPr>
      </w:pPr>
    </w:p>
    <w:p w14:paraId="53C23DAB" w14:textId="77777777" w:rsidR="00FD169A" w:rsidRPr="00500BEC" w:rsidRDefault="00FD169A" w:rsidP="00500B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0BEC">
        <w:rPr>
          <w:rFonts w:ascii="Times New Roman" w:hAnsi="Times New Roman"/>
          <w:b/>
          <w:sz w:val="28"/>
          <w:szCs w:val="28"/>
        </w:rPr>
        <w:lastRenderedPageBreak/>
        <w:t xml:space="preserve">2.2. </w:t>
      </w:r>
      <w:r w:rsidR="00FE7F89" w:rsidRPr="00500BEC">
        <w:rPr>
          <w:rFonts w:ascii="Times New Roman" w:hAnsi="Times New Roman"/>
          <w:b/>
          <w:sz w:val="28"/>
          <w:szCs w:val="28"/>
        </w:rPr>
        <w:t>Т</w:t>
      </w:r>
      <w:r w:rsidRPr="00500BEC">
        <w:rPr>
          <w:rFonts w:ascii="Times New Roman" w:hAnsi="Times New Roman"/>
          <w:b/>
          <w:sz w:val="28"/>
          <w:szCs w:val="28"/>
        </w:rPr>
        <w:t>ематический план и содержание учебной дисциплины</w:t>
      </w:r>
      <w:r w:rsidR="00031486">
        <w:rPr>
          <w:rFonts w:ascii="Times New Roman" w:hAnsi="Times New Roman"/>
          <w:b/>
          <w:sz w:val="28"/>
          <w:szCs w:val="28"/>
        </w:rPr>
        <w:t xml:space="preserve"> ОП.</w:t>
      </w:r>
      <w:r w:rsidR="00403530">
        <w:rPr>
          <w:rFonts w:ascii="Times New Roman" w:hAnsi="Times New Roman"/>
          <w:b/>
          <w:sz w:val="28"/>
          <w:szCs w:val="28"/>
        </w:rPr>
        <w:t>10</w:t>
      </w:r>
      <w:r w:rsidR="00500BEC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8F4309" w:rsidRPr="00500BEC">
        <w:rPr>
          <w:rFonts w:ascii="Times New Roman" w:hAnsi="Times New Roman"/>
          <w:b/>
          <w:caps/>
          <w:sz w:val="28"/>
          <w:szCs w:val="28"/>
        </w:rPr>
        <w:t>«</w:t>
      </w:r>
      <w:r w:rsidR="004C5A25" w:rsidRPr="00500BEC">
        <w:rPr>
          <w:rFonts w:ascii="Times New Roman" w:hAnsi="Times New Roman"/>
          <w:b/>
          <w:sz w:val="28"/>
          <w:szCs w:val="28"/>
        </w:rPr>
        <w:t>Информа</w:t>
      </w:r>
      <w:r w:rsidR="00FE7F89" w:rsidRPr="00500BEC">
        <w:rPr>
          <w:rFonts w:ascii="Times New Roman" w:hAnsi="Times New Roman"/>
          <w:b/>
          <w:sz w:val="28"/>
          <w:szCs w:val="28"/>
        </w:rPr>
        <w:t>ционные технологии в профессиональной деятельности</w:t>
      </w:r>
      <w:r w:rsidR="008F4309" w:rsidRPr="00500BEC">
        <w:rPr>
          <w:rFonts w:ascii="Times New Roman" w:hAnsi="Times New Roman"/>
          <w:sz w:val="28"/>
          <w:szCs w:val="28"/>
        </w:rPr>
        <w:t>»</w:t>
      </w:r>
      <w:r w:rsidRPr="00500BEC">
        <w:rPr>
          <w:rFonts w:ascii="Times New Roman" w:hAnsi="Times New Roman"/>
          <w:bCs/>
          <w:i/>
          <w:sz w:val="28"/>
          <w:szCs w:val="28"/>
        </w:rPr>
        <w:tab/>
      </w:r>
    </w:p>
    <w:tbl>
      <w:tblPr>
        <w:tblW w:w="150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6"/>
        <w:gridCol w:w="8878"/>
        <w:gridCol w:w="1656"/>
        <w:gridCol w:w="1370"/>
      </w:tblGrid>
      <w:tr w:rsidR="00524C6E" w:rsidRPr="00500BEC" w14:paraId="7C785C01" w14:textId="77777777" w:rsidTr="00E670EA">
        <w:trPr>
          <w:trHeight w:val="484"/>
        </w:trPr>
        <w:tc>
          <w:tcPr>
            <w:tcW w:w="2932" w:type="dxa"/>
          </w:tcPr>
          <w:p w14:paraId="5DC4A98D" w14:textId="77777777" w:rsidR="00524C6E" w:rsidRPr="00500BEC" w:rsidRDefault="00524C6E" w:rsidP="00305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тем</w:t>
            </w:r>
          </w:p>
        </w:tc>
        <w:tc>
          <w:tcPr>
            <w:tcW w:w="9057" w:type="dxa"/>
          </w:tcPr>
          <w:p w14:paraId="5CA97DA8" w14:textId="77777777" w:rsidR="00524C6E" w:rsidRPr="00500BEC" w:rsidRDefault="00524C6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  <w:r w:rsidR="00FE7F89"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681" w:type="dxa"/>
          </w:tcPr>
          <w:p w14:paraId="6D468466" w14:textId="77777777" w:rsidR="00524C6E" w:rsidRPr="00500BEC" w:rsidRDefault="00524C6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70" w:type="dxa"/>
          </w:tcPr>
          <w:p w14:paraId="45522C40" w14:textId="77777777" w:rsidR="00524C6E" w:rsidRPr="00500BEC" w:rsidRDefault="00524C6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524C6E" w:rsidRPr="00500BEC" w14:paraId="111CE10A" w14:textId="77777777" w:rsidTr="00E670EA">
        <w:trPr>
          <w:trHeight w:val="281"/>
        </w:trPr>
        <w:tc>
          <w:tcPr>
            <w:tcW w:w="2932" w:type="dxa"/>
          </w:tcPr>
          <w:p w14:paraId="306E7A84" w14:textId="77777777" w:rsidR="00524C6E" w:rsidRPr="00500BEC" w:rsidRDefault="00524C6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57" w:type="dxa"/>
          </w:tcPr>
          <w:p w14:paraId="195EE004" w14:textId="77777777" w:rsidR="00524C6E" w:rsidRPr="00500BEC" w:rsidRDefault="00524C6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81" w:type="dxa"/>
          </w:tcPr>
          <w:p w14:paraId="67C4A68F" w14:textId="77777777" w:rsidR="00524C6E" w:rsidRPr="00500BEC" w:rsidRDefault="00524C6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70" w:type="dxa"/>
          </w:tcPr>
          <w:p w14:paraId="7E36A31F" w14:textId="77777777" w:rsidR="00524C6E" w:rsidRPr="00500BEC" w:rsidRDefault="00524C6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524C6E" w:rsidRPr="00500BEC" w14:paraId="373B6477" w14:textId="77777777" w:rsidTr="00E670EA">
        <w:trPr>
          <w:trHeight w:val="285"/>
        </w:trPr>
        <w:tc>
          <w:tcPr>
            <w:tcW w:w="2932" w:type="dxa"/>
          </w:tcPr>
          <w:p w14:paraId="1BF1EB04" w14:textId="77777777" w:rsidR="00524C6E" w:rsidRPr="00500BEC" w:rsidRDefault="00305B8F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Тема</w:t>
            </w:r>
            <w:r w:rsidR="00524C6E"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1.</w:t>
            </w:r>
          </w:p>
        </w:tc>
        <w:tc>
          <w:tcPr>
            <w:tcW w:w="9057" w:type="dxa"/>
          </w:tcPr>
          <w:p w14:paraId="2AD1BCA4" w14:textId="77777777" w:rsidR="00524C6E" w:rsidRPr="00500BEC" w:rsidRDefault="00074561" w:rsidP="00500BEC">
            <w:pPr>
              <w:pStyle w:val="Style7"/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500BEC">
              <w:rPr>
                <w:b/>
                <w:sz w:val="28"/>
                <w:szCs w:val="28"/>
              </w:rPr>
              <w:t>СИСТЕМЫ АВТОМАТИЗАЦИИ ПРОФЕССИОНАЛЬНОЙ ДЕЯТЕЛЬНОСТИ</w:t>
            </w:r>
          </w:p>
        </w:tc>
        <w:tc>
          <w:tcPr>
            <w:tcW w:w="1681" w:type="dxa"/>
          </w:tcPr>
          <w:p w14:paraId="4B3E9E4B" w14:textId="77777777" w:rsidR="00524C6E" w:rsidRPr="00500BEC" w:rsidRDefault="007E4CF5" w:rsidP="00500B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370" w:type="dxa"/>
            <w:shd w:val="clear" w:color="auto" w:fill="A6A6A6"/>
          </w:tcPr>
          <w:p w14:paraId="3C4B7E5C" w14:textId="77777777" w:rsidR="00524C6E" w:rsidRPr="00500BEC" w:rsidRDefault="00524C6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BEC" w:rsidRPr="00500BEC" w14:paraId="53E3241E" w14:textId="77777777" w:rsidTr="00E670EA">
        <w:trPr>
          <w:trHeight w:val="1958"/>
        </w:trPr>
        <w:tc>
          <w:tcPr>
            <w:tcW w:w="2932" w:type="dxa"/>
            <w:vMerge w:val="restart"/>
          </w:tcPr>
          <w:p w14:paraId="7C8A0949" w14:textId="77777777" w:rsidR="00500BEC" w:rsidRPr="00500BEC" w:rsidRDefault="00500BEC" w:rsidP="00500BEC">
            <w:pPr>
              <w:spacing w:after="0" w:line="240" w:lineRule="auto"/>
              <w:rPr>
                <w:rStyle w:val="FontStyle43"/>
                <w:sz w:val="28"/>
                <w:szCs w:val="28"/>
              </w:rPr>
            </w:pPr>
            <w:r w:rsidRPr="00500BEC">
              <w:rPr>
                <w:rStyle w:val="FontStyle43"/>
                <w:sz w:val="28"/>
                <w:szCs w:val="28"/>
              </w:rPr>
              <w:t xml:space="preserve">Тема 1.1. </w:t>
            </w:r>
          </w:p>
          <w:p w14:paraId="5693307A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Style w:val="FontStyle43"/>
                <w:b w:val="0"/>
                <w:sz w:val="28"/>
                <w:szCs w:val="28"/>
              </w:rPr>
              <w:t>Информация и</w:t>
            </w:r>
            <w:r w:rsidRPr="00500BEC">
              <w:rPr>
                <w:rStyle w:val="FontStyle43"/>
                <w:sz w:val="28"/>
                <w:szCs w:val="28"/>
              </w:rPr>
              <w:t xml:space="preserve"> </w:t>
            </w:r>
            <w:r w:rsidRPr="00500BEC">
              <w:rPr>
                <w:rStyle w:val="FontStyle43"/>
                <w:b w:val="0"/>
                <w:sz w:val="28"/>
                <w:szCs w:val="28"/>
              </w:rPr>
              <w:t>информационные технологии.</w:t>
            </w:r>
          </w:p>
        </w:tc>
        <w:tc>
          <w:tcPr>
            <w:tcW w:w="9057" w:type="dxa"/>
          </w:tcPr>
          <w:p w14:paraId="67B79501" w14:textId="77777777" w:rsidR="00500BEC" w:rsidRPr="00577E6C" w:rsidRDefault="00500BEC" w:rsidP="00500BEC">
            <w:pPr>
              <w:pStyle w:val="HTML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2E1F86">
              <w:rPr>
                <w:rFonts w:ascii="Times New Roman" w:hAnsi="Times New Roman"/>
                <w:sz w:val="28"/>
                <w:szCs w:val="28"/>
              </w:rPr>
              <w:t>Основные понятия и определения. Классификация информационных процессов, технологий и систем. Поиск и отбор информации. Методы поиска. Критерии отбора.</w:t>
            </w:r>
          </w:p>
          <w:p w14:paraId="08DC3BA8" w14:textId="77777777" w:rsidR="00500BEC" w:rsidRPr="00577E6C" w:rsidRDefault="00500BEC" w:rsidP="00500BEC">
            <w:pPr>
              <w:pStyle w:val="HTML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2E1F86">
              <w:rPr>
                <w:rFonts w:ascii="Times New Roman" w:hAnsi="Times New Roman"/>
                <w:sz w:val="28"/>
                <w:szCs w:val="28"/>
              </w:rPr>
              <w:t>Особенности запоминания, обработки и передачи информации человеком.</w:t>
            </w:r>
          </w:p>
          <w:p w14:paraId="03E94BEA" w14:textId="77777777" w:rsidR="00500BEC" w:rsidRPr="00577E6C" w:rsidRDefault="00500BEC" w:rsidP="00500BEC">
            <w:pPr>
              <w:pStyle w:val="HTML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2E1F86">
              <w:rPr>
                <w:rFonts w:ascii="Times New Roman" w:hAnsi="Times New Roman"/>
                <w:sz w:val="28"/>
                <w:szCs w:val="28"/>
              </w:rPr>
              <w:t>Управление системой как информационный процесс.</w:t>
            </w:r>
          </w:p>
          <w:p w14:paraId="2812061C" w14:textId="77777777" w:rsidR="00500BEC" w:rsidRPr="00577E6C" w:rsidRDefault="00500BEC" w:rsidP="00500BEC">
            <w:pPr>
              <w:pStyle w:val="HTML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2E1F86">
              <w:rPr>
                <w:rFonts w:ascii="Times New Roman" w:hAnsi="Times New Roman"/>
                <w:sz w:val="28"/>
                <w:szCs w:val="28"/>
              </w:rPr>
              <w:t>Использование основных методов информатики и средств ИКТ при анализе процессов в обществе, природе и технике. Организация личной информационной среды.</w:t>
            </w:r>
          </w:p>
        </w:tc>
        <w:tc>
          <w:tcPr>
            <w:tcW w:w="1681" w:type="dxa"/>
          </w:tcPr>
          <w:p w14:paraId="56811931" w14:textId="77777777" w:rsidR="00500BEC" w:rsidRPr="00500BEC" w:rsidRDefault="007E4CF5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</w:tcPr>
          <w:p w14:paraId="31B04F68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00BEC" w:rsidRPr="00500BEC" w14:paraId="631F0055" w14:textId="77777777" w:rsidTr="00E670EA">
        <w:trPr>
          <w:trHeight w:val="273"/>
        </w:trPr>
        <w:tc>
          <w:tcPr>
            <w:tcW w:w="2932" w:type="dxa"/>
            <w:vMerge/>
          </w:tcPr>
          <w:p w14:paraId="4BED7CD9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57" w:type="dxa"/>
          </w:tcPr>
          <w:p w14:paraId="70DB6486" w14:textId="77777777" w:rsidR="00500BEC" w:rsidRPr="00500BEC" w:rsidRDefault="00500BEC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1" w:type="dxa"/>
          </w:tcPr>
          <w:p w14:paraId="2BAC64C3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0FA25EE4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BEC" w:rsidRPr="00500BEC" w14:paraId="26173F0C" w14:textId="77777777" w:rsidTr="00E670EA">
        <w:trPr>
          <w:trHeight w:val="273"/>
        </w:trPr>
        <w:tc>
          <w:tcPr>
            <w:tcW w:w="2932" w:type="dxa"/>
            <w:vMerge/>
          </w:tcPr>
          <w:p w14:paraId="375C9CDD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57" w:type="dxa"/>
          </w:tcPr>
          <w:p w14:paraId="76FA97E8" w14:textId="77777777" w:rsidR="00500BEC" w:rsidRPr="00500BEC" w:rsidRDefault="00500BEC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681" w:type="dxa"/>
          </w:tcPr>
          <w:p w14:paraId="06A2A661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28D59DE6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BEC" w:rsidRPr="00500BEC" w14:paraId="23356BA9" w14:textId="77777777" w:rsidTr="00E670EA">
        <w:trPr>
          <w:trHeight w:val="273"/>
        </w:trPr>
        <w:tc>
          <w:tcPr>
            <w:tcW w:w="2932" w:type="dxa"/>
            <w:vMerge/>
          </w:tcPr>
          <w:p w14:paraId="64DA7591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57" w:type="dxa"/>
          </w:tcPr>
          <w:p w14:paraId="2BDD1D16" w14:textId="77777777" w:rsidR="00500BEC" w:rsidRPr="00500BEC" w:rsidRDefault="00500BEC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1" w:type="dxa"/>
          </w:tcPr>
          <w:p w14:paraId="5CB18D90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2290AC79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BEC" w:rsidRPr="00500BEC" w14:paraId="21C75606" w14:textId="77777777" w:rsidTr="00E670EA">
        <w:trPr>
          <w:trHeight w:val="273"/>
        </w:trPr>
        <w:tc>
          <w:tcPr>
            <w:tcW w:w="2932" w:type="dxa"/>
            <w:vMerge/>
          </w:tcPr>
          <w:p w14:paraId="536FF3BB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57" w:type="dxa"/>
          </w:tcPr>
          <w:p w14:paraId="08E635C3" w14:textId="77777777" w:rsidR="00500BEC" w:rsidRPr="00500BEC" w:rsidRDefault="00500BEC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="00255D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C43F82">
              <w:rPr>
                <w:rFonts w:ascii="Times New Roman" w:hAnsi="Times New Roman"/>
                <w:bCs/>
                <w:sz w:val="28"/>
                <w:szCs w:val="28"/>
              </w:rPr>
              <w:t>Чтение учебной литературы</w:t>
            </w:r>
          </w:p>
        </w:tc>
        <w:tc>
          <w:tcPr>
            <w:tcW w:w="1681" w:type="dxa"/>
          </w:tcPr>
          <w:p w14:paraId="02A931BE" w14:textId="77777777" w:rsidR="00500BEC" w:rsidRPr="00500BEC" w:rsidRDefault="00500BEC" w:rsidP="000314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2FE5E678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1190" w:rsidRPr="00500BEC" w14:paraId="5C2D1EEB" w14:textId="77777777" w:rsidTr="00E670EA">
        <w:trPr>
          <w:trHeight w:val="702"/>
        </w:trPr>
        <w:tc>
          <w:tcPr>
            <w:tcW w:w="2932" w:type="dxa"/>
            <w:vMerge w:val="restart"/>
          </w:tcPr>
          <w:p w14:paraId="773BF925" w14:textId="77777777" w:rsidR="009D1190" w:rsidRPr="00500BEC" w:rsidRDefault="009D1190" w:rsidP="00500BEC">
            <w:pPr>
              <w:tabs>
                <w:tab w:val="left" w:pos="-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Тема 1. 2.</w:t>
            </w:r>
          </w:p>
          <w:p w14:paraId="52D1FFE5" w14:textId="77777777" w:rsidR="009D1190" w:rsidRPr="00500BEC" w:rsidRDefault="009D1190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Технические средства информационных технологий</w:t>
            </w:r>
          </w:p>
        </w:tc>
        <w:tc>
          <w:tcPr>
            <w:tcW w:w="9057" w:type="dxa"/>
          </w:tcPr>
          <w:p w14:paraId="5D52CCFB" w14:textId="77777777" w:rsidR="009D1190" w:rsidRPr="00577E6C" w:rsidRDefault="009D1190" w:rsidP="00500BEC">
            <w:pPr>
              <w:pStyle w:val="HTML"/>
              <w:jc w:val="both"/>
              <w:textAlignment w:val="top"/>
              <w:rPr>
                <w:rFonts w:ascii="Times New Roman" w:hAnsi="Times New Roman"/>
                <w:bCs/>
                <w:sz w:val="28"/>
                <w:szCs w:val="28"/>
              </w:rPr>
            </w:pPr>
            <w:r w:rsidRPr="002E1F86">
              <w:rPr>
                <w:rFonts w:ascii="Times New Roman" w:hAnsi="Times New Roman"/>
                <w:sz w:val="28"/>
                <w:szCs w:val="28"/>
              </w:rPr>
              <w:t xml:space="preserve">Классификация компьютеров. </w:t>
            </w:r>
            <w:r w:rsidRPr="002E1F86">
              <w:rPr>
                <w:rStyle w:val="FontStyle44"/>
                <w:sz w:val="28"/>
                <w:szCs w:val="28"/>
              </w:rPr>
              <w:t>Магистрально-модульный принцип построения компьютера.</w:t>
            </w:r>
            <w:r w:rsidRPr="002E1F86">
              <w:rPr>
                <w:rFonts w:ascii="Times New Roman" w:hAnsi="Times New Roman"/>
                <w:sz w:val="28"/>
                <w:szCs w:val="28"/>
              </w:rPr>
              <w:t xml:space="preserve"> Аппаратный состав персонального компьютера, характеристика узлов. Периферийные устройства, Техника безопасности</w:t>
            </w:r>
            <w:r w:rsidR="00500BEC" w:rsidRPr="002E1F8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81" w:type="dxa"/>
          </w:tcPr>
          <w:p w14:paraId="4C8E9C63" w14:textId="77777777" w:rsidR="009D1190" w:rsidRPr="00500BEC" w:rsidRDefault="007E4CF5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</w:tcPr>
          <w:p w14:paraId="16126EB0" w14:textId="77777777" w:rsidR="009D1190" w:rsidRPr="00500BEC" w:rsidRDefault="009D1190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00BEC" w:rsidRPr="00500BEC" w14:paraId="40A88649" w14:textId="77777777" w:rsidTr="00E670EA">
        <w:trPr>
          <w:trHeight w:val="65"/>
        </w:trPr>
        <w:tc>
          <w:tcPr>
            <w:tcW w:w="2932" w:type="dxa"/>
            <w:vMerge/>
          </w:tcPr>
          <w:p w14:paraId="4A07F410" w14:textId="77777777" w:rsidR="00500BEC" w:rsidRPr="00500BEC" w:rsidRDefault="00500BEC" w:rsidP="00500BEC">
            <w:pPr>
              <w:tabs>
                <w:tab w:val="left" w:pos="-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2E2AE9B9" w14:textId="77777777" w:rsidR="00500BEC" w:rsidRPr="00500BEC" w:rsidRDefault="00500BEC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1" w:type="dxa"/>
          </w:tcPr>
          <w:p w14:paraId="3F5524DD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40741724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BEC" w:rsidRPr="00500BEC" w14:paraId="3A8C8E14" w14:textId="77777777" w:rsidTr="00E670EA">
        <w:trPr>
          <w:trHeight w:val="65"/>
        </w:trPr>
        <w:tc>
          <w:tcPr>
            <w:tcW w:w="2932" w:type="dxa"/>
            <w:vMerge/>
          </w:tcPr>
          <w:p w14:paraId="1C347FEE" w14:textId="77777777" w:rsidR="00500BEC" w:rsidRPr="00500BEC" w:rsidRDefault="00500BEC" w:rsidP="00500BEC">
            <w:pPr>
              <w:tabs>
                <w:tab w:val="left" w:pos="-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251C8609" w14:textId="77777777" w:rsidR="00500BEC" w:rsidRPr="00500BEC" w:rsidRDefault="00500BEC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681" w:type="dxa"/>
          </w:tcPr>
          <w:p w14:paraId="524EC010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322B19E1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BEC" w:rsidRPr="00500BEC" w14:paraId="2DE2457C" w14:textId="77777777" w:rsidTr="00E670EA">
        <w:trPr>
          <w:trHeight w:val="65"/>
        </w:trPr>
        <w:tc>
          <w:tcPr>
            <w:tcW w:w="2932" w:type="dxa"/>
            <w:vMerge/>
          </w:tcPr>
          <w:p w14:paraId="3D3357BA" w14:textId="77777777" w:rsidR="00500BEC" w:rsidRPr="00500BEC" w:rsidRDefault="00500BEC" w:rsidP="00500BEC">
            <w:pPr>
              <w:tabs>
                <w:tab w:val="left" w:pos="-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75B958D4" w14:textId="77777777" w:rsidR="00500BEC" w:rsidRPr="00500BEC" w:rsidRDefault="00500BEC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1" w:type="dxa"/>
          </w:tcPr>
          <w:p w14:paraId="6291AA2F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093ABFF1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4C6E" w:rsidRPr="00500BEC" w14:paraId="7ED028AF" w14:textId="77777777" w:rsidTr="00E670EA">
        <w:trPr>
          <w:trHeight w:val="291"/>
        </w:trPr>
        <w:tc>
          <w:tcPr>
            <w:tcW w:w="2932" w:type="dxa"/>
            <w:vMerge/>
          </w:tcPr>
          <w:p w14:paraId="5C908415" w14:textId="77777777" w:rsidR="00524C6E" w:rsidRPr="00500BEC" w:rsidRDefault="00524C6E" w:rsidP="00500BEC">
            <w:pPr>
              <w:tabs>
                <w:tab w:val="left" w:pos="-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2F27F1E5" w14:textId="77777777" w:rsidR="00524C6E" w:rsidRPr="00500BEC" w:rsidRDefault="00524C6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="00695B4C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43F82">
              <w:rPr>
                <w:rFonts w:ascii="Times New Roman" w:hAnsi="Times New Roman"/>
                <w:bCs/>
                <w:sz w:val="28"/>
                <w:szCs w:val="28"/>
              </w:rPr>
              <w:t>Чтение учебной литературы. Подготовка презентации</w:t>
            </w:r>
          </w:p>
        </w:tc>
        <w:tc>
          <w:tcPr>
            <w:tcW w:w="1681" w:type="dxa"/>
          </w:tcPr>
          <w:p w14:paraId="2A77B6FC" w14:textId="77777777" w:rsidR="00524C6E" w:rsidRPr="00500BEC" w:rsidRDefault="00524C6E" w:rsidP="000314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4DB39E63" w14:textId="77777777" w:rsidR="00524C6E" w:rsidRPr="00500BEC" w:rsidRDefault="00524C6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4C6E" w:rsidRPr="00500BEC" w14:paraId="51915F06" w14:textId="77777777" w:rsidTr="00E670EA">
        <w:trPr>
          <w:trHeight w:val="128"/>
        </w:trPr>
        <w:tc>
          <w:tcPr>
            <w:tcW w:w="2932" w:type="dxa"/>
            <w:vMerge w:val="restart"/>
          </w:tcPr>
          <w:p w14:paraId="12B5B0EC" w14:textId="77777777" w:rsidR="00E85242" w:rsidRPr="00500BEC" w:rsidRDefault="00524C6E" w:rsidP="00500BEC">
            <w:pPr>
              <w:shd w:val="clear" w:color="auto" w:fill="FFFFFF"/>
              <w:tabs>
                <w:tab w:val="center" w:pos="0"/>
                <w:tab w:val="center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Тема </w:t>
            </w:r>
            <w:r w:rsidR="00A16137"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1.3.</w:t>
            </w:r>
          </w:p>
          <w:p w14:paraId="5F50FE36" w14:textId="77777777" w:rsidR="00524C6E" w:rsidRPr="00500BEC" w:rsidRDefault="0026475D" w:rsidP="004A0F48">
            <w:pPr>
              <w:shd w:val="clear" w:color="auto" w:fill="FFFFFF"/>
              <w:tabs>
                <w:tab w:val="center" w:pos="0"/>
                <w:tab w:val="center" w:pos="198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Программное обеспечение информационных технологий</w:t>
            </w:r>
          </w:p>
        </w:tc>
        <w:tc>
          <w:tcPr>
            <w:tcW w:w="9057" w:type="dxa"/>
          </w:tcPr>
          <w:p w14:paraId="41354B76" w14:textId="77777777" w:rsidR="00E85242" w:rsidRPr="00577E6C" w:rsidRDefault="0026475D" w:rsidP="00500BEC">
            <w:pPr>
              <w:pStyle w:val="HTML"/>
              <w:jc w:val="both"/>
              <w:textAlignment w:val="top"/>
              <w:rPr>
                <w:rStyle w:val="FontStyle43"/>
                <w:sz w:val="28"/>
                <w:szCs w:val="28"/>
              </w:rPr>
            </w:pPr>
            <w:r w:rsidRPr="002E1F86">
              <w:rPr>
                <w:rStyle w:val="FontStyle44"/>
                <w:sz w:val="28"/>
                <w:szCs w:val="28"/>
              </w:rPr>
              <w:t>Операционная система, файлы и файловые структуры, прикладное программное обеспечение, компьютерные вирусы и антивирусные программы.</w:t>
            </w:r>
            <w:r w:rsidR="004D6FF1" w:rsidRPr="002E1F86">
              <w:rPr>
                <w:rStyle w:val="FontStyle44"/>
                <w:sz w:val="28"/>
                <w:szCs w:val="28"/>
              </w:rPr>
              <w:t xml:space="preserve"> Защита информации.</w:t>
            </w:r>
          </w:p>
        </w:tc>
        <w:tc>
          <w:tcPr>
            <w:tcW w:w="1681" w:type="dxa"/>
          </w:tcPr>
          <w:p w14:paraId="349CD2A6" w14:textId="77777777" w:rsidR="00524C6E" w:rsidRPr="00500BEC" w:rsidRDefault="007E4CF5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</w:tcPr>
          <w:p w14:paraId="7F49E98A" w14:textId="77777777" w:rsidR="00524C6E" w:rsidRPr="00500BEC" w:rsidRDefault="000212E6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00BEC" w:rsidRPr="00500BEC" w14:paraId="397EE065" w14:textId="77777777" w:rsidTr="00E670EA">
        <w:trPr>
          <w:trHeight w:val="505"/>
        </w:trPr>
        <w:tc>
          <w:tcPr>
            <w:tcW w:w="2932" w:type="dxa"/>
            <w:vMerge/>
          </w:tcPr>
          <w:p w14:paraId="50F747D0" w14:textId="77777777" w:rsidR="00500BEC" w:rsidRPr="00500BEC" w:rsidRDefault="00500BEC" w:rsidP="00500BEC">
            <w:pPr>
              <w:shd w:val="clear" w:color="auto" w:fill="FFFFFF"/>
              <w:tabs>
                <w:tab w:val="center" w:pos="0"/>
                <w:tab w:val="center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398AE036" w14:textId="77777777" w:rsidR="00500BEC" w:rsidRPr="00577E6C" w:rsidRDefault="00500BEC" w:rsidP="00255D40">
            <w:pPr>
              <w:pStyle w:val="HTML"/>
              <w:jc w:val="both"/>
              <w:textAlignment w:val="top"/>
              <w:rPr>
                <w:rStyle w:val="FontStyle44"/>
                <w:b/>
                <w:sz w:val="28"/>
                <w:szCs w:val="28"/>
              </w:rPr>
            </w:pPr>
            <w:r w:rsidRPr="002E1F86">
              <w:rPr>
                <w:rFonts w:ascii="Times New Roman" w:hAnsi="Times New Roman" w:cs="Courier New"/>
                <w:b/>
                <w:bCs/>
                <w:sz w:val="28"/>
                <w:szCs w:val="28"/>
              </w:rPr>
              <w:t>Лабораторные работы</w:t>
            </w:r>
            <w:r w:rsidRPr="002E1F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681" w:type="dxa"/>
          </w:tcPr>
          <w:p w14:paraId="1FC855CE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63907FAC" w14:textId="77777777" w:rsidR="00500BEC" w:rsidRPr="00500BEC" w:rsidRDefault="00500BEC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4C6E" w:rsidRPr="00500BEC" w14:paraId="7179C76D" w14:textId="77777777" w:rsidTr="00E670EA">
        <w:trPr>
          <w:trHeight w:val="299"/>
        </w:trPr>
        <w:tc>
          <w:tcPr>
            <w:tcW w:w="2932" w:type="dxa"/>
            <w:vMerge/>
          </w:tcPr>
          <w:p w14:paraId="537366A5" w14:textId="77777777" w:rsidR="00524C6E" w:rsidRPr="00500BEC" w:rsidRDefault="00524C6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0D35AD9F" w14:textId="77777777" w:rsidR="00500BEC" w:rsidRPr="00FD1A77" w:rsidRDefault="00D464F0" w:rsidP="004A0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Практическое занятие №</w:t>
            </w:r>
            <w:r w:rsidR="0092082A" w:rsidRPr="00FD1A77">
              <w:rPr>
                <w:rFonts w:ascii="Times New Roman" w:hAnsi="Times New Roman"/>
                <w:bCs/>
                <w:sz w:val="28"/>
                <w:szCs w:val="28"/>
              </w:rPr>
              <w:t>1 «</w:t>
            </w:r>
            <w:r w:rsidR="00E670EA">
              <w:rPr>
                <w:rFonts w:ascii="Times New Roman" w:hAnsi="Times New Roman"/>
                <w:bCs/>
                <w:sz w:val="28"/>
                <w:szCs w:val="28"/>
              </w:rPr>
              <w:t>Настройка операционной системы»</w:t>
            </w:r>
          </w:p>
          <w:p w14:paraId="5F5272E5" w14:textId="77777777" w:rsidR="00524C6E" w:rsidRPr="00500BEC" w:rsidRDefault="00D464F0" w:rsidP="00E67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Практическое занятие №</w:t>
            </w:r>
            <w:r w:rsidR="00500BEC"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E670EA"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r w:rsidR="00500BEC" w:rsidRPr="00FD1A77">
              <w:rPr>
                <w:rFonts w:ascii="Times New Roman" w:hAnsi="Times New Roman"/>
                <w:bCs/>
                <w:sz w:val="28"/>
                <w:szCs w:val="28"/>
              </w:rPr>
              <w:t>Файловые менеджеры»</w:t>
            </w:r>
          </w:p>
        </w:tc>
        <w:tc>
          <w:tcPr>
            <w:tcW w:w="1681" w:type="dxa"/>
          </w:tcPr>
          <w:p w14:paraId="790E95A0" w14:textId="77777777" w:rsidR="00524C6E" w:rsidRPr="00500BEC" w:rsidRDefault="007E4CF5" w:rsidP="007E4C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0" w:type="dxa"/>
            <w:shd w:val="clear" w:color="auto" w:fill="A6A6A6"/>
          </w:tcPr>
          <w:p w14:paraId="3F8F248B" w14:textId="77777777" w:rsidR="00524C6E" w:rsidRPr="00500BEC" w:rsidRDefault="00524C6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4C6E" w:rsidRPr="00500BEC" w14:paraId="04026CAB" w14:textId="77777777" w:rsidTr="00E670EA">
        <w:trPr>
          <w:trHeight w:val="265"/>
        </w:trPr>
        <w:tc>
          <w:tcPr>
            <w:tcW w:w="2932" w:type="dxa"/>
            <w:vMerge/>
            <w:tcBorders>
              <w:right w:val="single" w:sz="4" w:space="0" w:color="auto"/>
            </w:tcBorders>
          </w:tcPr>
          <w:p w14:paraId="67E4A61E" w14:textId="77777777" w:rsidR="00524C6E" w:rsidRPr="00500BEC" w:rsidRDefault="00524C6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11D" w14:textId="77777777" w:rsidR="00524C6E" w:rsidRPr="004A0F48" w:rsidRDefault="00524C6E" w:rsidP="004A0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A0F48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44CF" w14:textId="77777777" w:rsidR="00524C6E" w:rsidRPr="00500BEC" w:rsidRDefault="00524C6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6F299C8" w14:textId="77777777" w:rsidR="00524C6E" w:rsidRPr="00500BEC" w:rsidRDefault="00524C6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4C6E" w:rsidRPr="00500BEC" w14:paraId="4F05E60E" w14:textId="77777777" w:rsidTr="00E670EA">
        <w:trPr>
          <w:trHeight w:val="255"/>
        </w:trPr>
        <w:tc>
          <w:tcPr>
            <w:tcW w:w="2932" w:type="dxa"/>
            <w:vMerge/>
            <w:tcBorders>
              <w:right w:val="single" w:sz="4" w:space="0" w:color="auto"/>
            </w:tcBorders>
          </w:tcPr>
          <w:p w14:paraId="6C0F9BE2" w14:textId="77777777" w:rsidR="00524C6E" w:rsidRPr="00500BEC" w:rsidRDefault="00524C6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1D0C" w14:textId="77777777" w:rsidR="00524C6E" w:rsidRPr="00500BEC" w:rsidRDefault="00524C6E" w:rsidP="00C43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0F48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="00695B4C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43F82">
              <w:rPr>
                <w:rFonts w:ascii="Times New Roman" w:hAnsi="Times New Roman"/>
                <w:bCs/>
                <w:sz w:val="28"/>
                <w:szCs w:val="28"/>
              </w:rPr>
              <w:t>Чтение учебной литературы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1738" w14:textId="77777777" w:rsidR="00524C6E" w:rsidRPr="00500BEC" w:rsidRDefault="0092082A" w:rsidP="000314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EAEB295" w14:textId="77777777" w:rsidR="00524C6E" w:rsidRPr="00500BEC" w:rsidRDefault="00524C6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8DD" w:rsidRPr="00500BEC" w14:paraId="3E082816" w14:textId="77777777" w:rsidTr="00E670EA">
        <w:trPr>
          <w:trHeight w:val="259"/>
        </w:trPr>
        <w:tc>
          <w:tcPr>
            <w:tcW w:w="2932" w:type="dxa"/>
            <w:tcBorders>
              <w:right w:val="single" w:sz="4" w:space="0" w:color="auto"/>
            </w:tcBorders>
          </w:tcPr>
          <w:p w14:paraId="30577E74" w14:textId="77777777" w:rsidR="00FE08DD" w:rsidRPr="00500BEC" w:rsidRDefault="00305B8F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Тема</w:t>
            </w:r>
            <w:r w:rsidR="00FE08DD"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2. </w:t>
            </w:r>
          </w:p>
        </w:tc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FA0A" w14:textId="77777777" w:rsidR="00FE08DD" w:rsidRPr="00500BEC" w:rsidRDefault="0092082A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  <w:t>Технологии подготовки документов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198F" w14:textId="77777777" w:rsidR="00FE08DD" w:rsidRPr="00500BEC" w:rsidRDefault="00531ED8" w:rsidP="007E4CF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7E4CF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71C918A" w14:textId="77777777" w:rsidR="00FE08DD" w:rsidRPr="00500BEC" w:rsidRDefault="00FE08DD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3EB7" w:rsidRPr="00500BEC" w14:paraId="67ED2E0E" w14:textId="77777777" w:rsidTr="00E670EA">
        <w:trPr>
          <w:trHeight w:val="484"/>
        </w:trPr>
        <w:tc>
          <w:tcPr>
            <w:tcW w:w="2932" w:type="dxa"/>
            <w:vMerge w:val="restart"/>
            <w:tcBorders>
              <w:right w:val="single" w:sz="4" w:space="0" w:color="auto"/>
            </w:tcBorders>
          </w:tcPr>
          <w:p w14:paraId="59F69C5F" w14:textId="77777777" w:rsidR="00823EB7" w:rsidRPr="00500BEC" w:rsidRDefault="00823EB7" w:rsidP="00500BEC">
            <w:pPr>
              <w:pStyle w:val="Style7"/>
              <w:widowControl/>
              <w:jc w:val="center"/>
              <w:rPr>
                <w:rStyle w:val="FontStyle43"/>
                <w:sz w:val="28"/>
                <w:szCs w:val="28"/>
              </w:rPr>
            </w:pPr>
            <w:r w:rsidRPr="00500BEC">
              <w:rPr>
                <w:rStyle w:val="FontStyle43"/>
                <w:sz w:val="28"/>
                <w:szCs w:val="28"/>
              </w:rPr>
              <w:t xml:space="preserve">Тема </w:t>
            </w:r>
            <w:r w:rsidR="00FE08DD" w:rsidRPr="00500BEC">
              <w:rPr>
                <w:rStyle w:val="FontStyle43"/>
                <w:sz w:val="28"/>
                <w:szCs w:val="28"/>
              </w:rPr>
              <w:t>2.1.</w:t>
            </w:r>
          </w:p>
          <w:p w14:paraId="64D9D42F" w14:textId="77777777" w:rsidR="00E85242" w:rsidRPr="00500BEC" w:rsidRDefault="0092082A" w:rsidP="00500BEC">
            <w:pPr>
              <w:shd w:val="clear" w:color="auto" w:fill="FFFFFF"/>
              <w:tabs>
                <w:tab w:val="center" w:pos="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Технология подготовки текстовых документов</w:t>
            </w:r>
          </w:p>
          <w:p w14:paraId="13ADE997" w14:textId="77777777" w:rsidR="00823EB7" w:rsidRPr="00500BEC" w:rsidRDefault="00823EB7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0985" w14:textId="77777777" w:rsidR="0092082A" w:rsidRPr="00500BEC" w:rsidRDefault="0092082A" w:rsidP="00843CAE">
            <w:pPr>
              <w:pStyle w:val="Style8"/>
              <w:widowControl/>
              <w:spacing w:line="240" w:lineRule="auto"/>
              <w:jc w:val="both"/>
              <w:rPr>
                <w:rStyle w:val="FontStyle43"/>
                <w:b w:val="0"/>
                <w:bCs w:val="0"/>
                <w:sz w:val="28"/>
                <w:szCs w:val="28"/>
              </w:rPr>
            </w:pPr>
            <w:r w:rsidRPr="00500BEC">
              <w:rPr>
                <w:rStyle w:val="FontStyle43"/>
                <w:b w:val="0"/>
                <w:bCs w:val="0"/>
                <w:sz w:val="28"/>
                <w:szCs w:val="28"/>
              </w:rPr>
              <w:t xml:space="preserve">Классификация и возможности текстовых редакторов. Возможности ТР </w:t>
            </w:r>
            <w:r w:rsidRPr="00500BEC">
              <w:rPr>
                <w:rStyle w:val="FontStyle43"/>
                <w:b w:val="0"/>
                <w:bCs w:val="0"/>
                <w:sz w:val="28"/>
                <w:szCs w:val="28"/>
                <w:lang w:val="en-US"/>
              </w:rPr>
              <w:t>MS</w:t>
            </w:r>
            <w:r w:rsidRPr="00500BEC">
              <w:rPr>
                <w:rStyle w:val="FontStyle43"/>
                <w:b w:val="0"/>
                <w:bCs w:val="0"/>
                <w:sz w:val="28"/>
                <w:szCs w:val="28"/>
              </w:rPr>
              <w:t xml:space="preserve"> </w:t>
            </w:r>
            <w:r w:rsidRPr="00500BEC">
              <w:rPr>
                <w:rStyle w:val="FontStyle43"/>
                <w:b w:val="0"/>
                <w:bCs w:val="0"/>
                <w:sz w:val="28"/>
                <w:szCs w:val="28"/>
                <w:lang w:val="en-US"/>
              </w:rPr>
              <w:t>Word</w:t>
            </w:r>
            <w:r w:rsidR="00074561" w:rsidRPr="00500BEC">
              <w:rPr>
                <w:rStyle w:val="FontStyle43"/>
                <w:b w:val="0"/>
                <w:bCs w:val="0"/>
                <w:sz w:val="28"/>
                <w:szCs w:val="28"/>
              </w:rPr>
              <w:t xml:space="preserve">, создание списков, сносок, оглавления, колонок.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E79D" w14:textId="77777777" w:rsidR="00823EB7" w:rsidRPr="00500BEC" w:rsidRDefault="007E4CF5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69FF" w14:textId="77777777" w:rsidR="00823EB7" w:rsidRPr="00500BEC" w:rsidRDefault="000212E6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A0F48" w:rsidRPr="00500BEC" w14:paraId="1A9C2F37" w14:textId="77777777" w:rsidTr="00E670EA">
        <w:trPr>
          <w:trHeight w:val="65"/>
        </w:trPr>
        <w:tc>
          <w:tcPr>
            <w:tcW w:w="2932" w:type="dxa"/>
            <w:vMerge/>
            <w:tcBorders>
              <w:right w:val="single" w:sz="4" w:space="0" w:color="auto"/>
            </w:tcBorders>
          </w:tcPr>
          <w:p w14:paraId="110CC7CC" w14:textId="77777777" w:rsidR="004A0F48" w:rsidRPr="00500BEC" w:rsidRDefault="004A0F48" w:rsidP="00500BEC">
            <w:pPr>
              <w:pStyle w:val="Style7"/>
              <w:widowControl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A87D" w14:textId="77777777" w:rsidR="004A0F48" w:rsidRPr="004A0F48" w:rsidRDefault="004A0F48" w:rsidP="00500BEC">
            <w:pPr>
              <w:pStyle w:val="Style8"/>
              <w:widowControl/>
              <w:spacing w:line="240" w:lineRule="auto"/>
              <w:jc w:val="both"/>
              <w:rPr>
                <w:rStyle w:val="FontStyle43"/>
                <w:bCs w:val="0"/>
                <w:sz w:val="28"/>
                <w:szCs w:val="28"/>
              </w:rPr>
            </w:pPr>
            <w:r w:rsidRPr="004A0F48">
              <w:rPr>
                <w:rStyle w:val="FontStyle43"/>
                <w:bCs w:val="0"/>
                <w:sz w:val="28"/>
                <w:szCs w:val="28"/>
              </w:rPr>
              <w:t>Лабораторные работы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92E9" w14:textId="77777777" w:rsidR="004A0F48" w:rsidRPr="00500BEC" w:rsidRDefault="004A0F48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58DC3C5" w14:textId="77777777" w:rsidR="004A0F48" w:rsidRPr="00500BEC" w:rsidRDefault="004A0F48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628C0628" w14:textId="77777777" w:rsidTr="00E670EA">
        <w:trPr>
          <w:trHeight w:val="696"/>
        </w:trPr>
        <w:tc>
          <w:tcPr>
            <w:tcW w:w="2932" w:type="dxa"/>
            <w:vMerge/>
            <w:tcBorders>
              <w:right w:val="single" w:sz="4" w:space="0" w:color="auto"/>
            </w:tcBorders>
          </w:tcPr>
          <w:p w14:paraId="74CC11DE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65707" w14:textId="77777777" w:rsidR="00843CAE" w:rsidRPr="00FD1A77" w:rsidRDefault="00D464F0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1A77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Практическое занятие №</w:t>
            </w:r>
            <w:r w:rsidR="00843CAE" w:rsidRPr="00FD1A77">
              <w:rPr>
                <w:rFonts w:ascii="Times New Roman" w:hAnsi="Times New Roman"/>
                <w:b/>
                <w:bCs/>
                <w:sz w:val="28"/>
                <w:szCs w:val="28"/>
              </w:rPr>
              <w:t>3 «</w:t>
            </w:r>
            <w:r w:rsidR="00843CAE" w:rsidRPr="00E670EA">
              <w:rPr>
                <w:rFonts w:ascii="Times New Roman" w:hAnsi="Times New Roman"/>
                <w:bCs/>
                <w:sz w:val="28"/>
                <w:szCs w:val="28"/>
              </w:rPr>
              <w:t>Создание документа»</w:t>
            </w:r>
            <w:r w:rsidR="00843CAE" w:rsidRPr="00FD1A7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5783D" w14:textId="77777777" w:rsidR="00843CAE" w:rsidRPr="00500BEC" w:rsidRDefault="007E4CF5" w:rsidP="007E4C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14:paraId="7872AE0C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F48" w:rsidRPr="00500BEC" w14:paraId="528C5711" w14:textId="77777777" w:rsidTr="00E670EA">
        <w:trPr>
          <w:trHeight w:val="301"/>
        </w:trPr>
        <w:tc>
          <w:tcPr>
            <w:tcW w:w="2932" w:type="dxa"/>
            <w:vMerge/>
            <w:tcBorders>
              <w:right w:val="single" w:sz="4" w:space="0" w:color="auto"/>
            </w:tcBorders>
          </w:tcPr>
          <w:p w14:paraId="30D519DA" w14:textId="77777777" w:rsidR="004A0F48" w:rsidRPr="00500BEC" w:rsidRDefault="004A0F48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9A8E" w14:textId="77777777" w:rsidR="004A0F48" w:rsidRPr="004A0F48" w:rsidRDefault="004A0F48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A0F48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3C0A" w14:textId="77777777" w:rsidR="004A0F48" w:rsidRDefault="004A0F48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51F0840" w14:textId="77777777" w:rsidR="004A0F48" w:rsidRPr="00500BEC" w:rsidRDefault="004A0F48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3EB7" w:rsidRPr="00500BEC" w14:paraId="791D189A" w14:textId="77777777" w:rsidTr="00E670EA">
        <w:trPr>
          <w:trHeight w:val="257"/>
        </w:trPr>
        <w:tc>
          <w:tcPr>
            <w:tcW w:w="2932" w:type="dxa"/>
            <w:vMerge/>
          </w:tcPr>
          <w:p w14:paraId="6CF4FC84" w14:textId="77777777" w:rsidR="00823EB7" w:rsidRPr="00500BEC" w:rsidRDefault="00823EB7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0D884FE3" w14:textId="77777777" w:rsidR="00823EB7" w:rsidRPr="00500BEC" w:rsidRDefault="00823EB7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0F48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="00695B4C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43F82">
              <w:rPr>
                <w:rFonts w:ascii="Times New Roman" w:hAnsi="Times New Roman"/>
                <w:bCs/>
                <w:sz w:val="28"/>
                <w:szCs w:val="28"/>
              </w:rPr>
              <w:t>Чтение учебной литературы</w:t>
            </w:r>
          </w:p>
        </w:tc>
        <w:tc>
          <w:tcPr>
            <w:tcW w:w="1681" w:type="dxa"/>
          </w:tcPr>
          <w:p w14:paraId="416D7BBA" w14:textId="77777777" w:rsidR="00823EB7" w:rsidRPr="00500BEC" w:rsidRDefault="00823EB7" w:rsidP="000314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20305442" w14:textId="77777777" w:rsidR="00823EB7" w:rsidRPr="00500BEC" w:rsidRDefault="00823EB7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1774C0E9" w14:textId="77777777" w:rsidTr="00E670EA">
        <w:trPr>
          <w:trHeight w:val="484"/>
        </w:trPr>
        <w:tc>
          <w:tcPr>
            <w:tcW w:w="2932" w:type="dxa"/>
            <w:vMerge w:val="restart"/>
          </w:tcPr>
          <w:p w14:paraId="6C45C7B9" w14:textId="77777777" w:rsidR="00843CAE" w:rsidRPr="00500BEC" w:rsidRDefault="00843CAE" w:rsidP="00843CAE">
            <w:pPr>
              <w:pStyle w:val="Style7"/>
              <w:widowControl/>
              <w:jc w:val="center"/>
              <w:rPr>
                <w:rStyle w:val="FontStyle43"/>
                <w:sz w:val="28"/>
                <w:szCs w:val="28"/>
              </w:rPr>
            </w:pPr>
            <w:r w:rsidRPr="00500BEC">
              <w:rPr>
                <w:rStyle w:val="FontStyle43"/>
                <w:sz w:val="28"/>
                <w:szCs w:val="28"/>
              </w:rPr>
              <w:t xml:space="preserve">Тема </w:t>
            </w:r>
            <w:r>
              <w:rPr>
                <w:rStyle w:val="FontStyle43"/>
                <w:sz w:val="28"/>
                <w:szCs w:val="28"/>
              </w:rPr>
              <w:t>2.2</w:t>
            </w:r>
            <w:r w:rsidRPr="00500BEC">
              <w:rPr>
                <w:rStyle w:val="FontStyle43"/>
                <w:sz w:val="28"/>
                <w:szCs w:val="28"/>
              </w:rPr>
              <w:t>.</w:t>
            </w:r>
          </w:p>
          <w:p w14:paraId="4C0C071B" w14:textId="77777777" w:rsidR="00843CAE" w:rsidRDefault="00843CAE" w:rsidP="008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>Гиперс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>ылка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 создание оглавления</w:t>
            </w:r>
          </w:p>
        </w:tc>
        <w:tc>
          <w:tcPr>
            <w:tcW w:w="9057" w:type="dxa"/>
          </w:tcPr>
          <w:p w14:paraId="04797D3D" w14:textId="77777777" w:rsidR="00843CAE" w:rsidRPr="00500BEC" w:rsidRDefault="00843CAE" w:rsidP="00500BEC">
            <w:pPr>
              <w:pStyle w:val="Style2"/>
              <w:widowControl/>
              <w:spacing w:line="240" w:lineRule="auto"/>
              <w:ind w:firstLine="0"/>
              <w:rPr>
                <w:rStyle w:val="FontStyle43"/>
                <w:b w:val="0"/>
                <w:bCs w:val="0"/>
                <w:sz w:val="28"/>
                <w:szCs w:val="28"/>
              </w:rPr>
            </w:pPr>
            <w:r>
              <w:rPr>
                <w:rStyle w:val="FontStyle43"/>
                <w:b w:val="0"/>
                <w:bCs w:val="0"/>
                <w:sz w:val="28"/>
                <w:szCs w:val="28"/>
              </w:rPr>
              <w:t>С</w:t>
            </w:r>
            <w:r w:rsidRPr="00500BEC">
              <w:rPr>
                <w:rStyle w:val="FontStyle43"/>
                <w:b w:val="0"/>
                <w:bCs w:val="0"/>
                <w:sz w:val="28"/>
                <w:szCs w:val="28"/>
              </w:rPr>
              <w:t>оздание списков, сносок, оглавления, колонок</w:t>
            </w:r>
          </w:p>
        </w:tc>
        <w:tc>
          <w:tcPr>
            <w:tcW w:w="1681" w:type="dxa"/>
          </w:tcPr>
          <w:p w14:paraId="43C64C40" w14:textId="77777777" w:rsidR="00843CAE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shd w:val="clear" w:color="auto" w:fill="FFFFFF" w:themeFill="background1"/>
          </w:tcPr>
          <w:p w14:paraId="29680AD8" w14:textId="77777777" w:rsidR="00843CAE" w:rsidRPr="00500BEC" w:rsidRDefault="00FD1A77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3CAE" w:rsidRPr="00500BEC" w14:paraId="52B04EA3" w14:textId="77777777" w:rsidTr="00E670EA">
        <w:trPr>
          <w:trHeight w:val="484"/>
        </w:trPr>
        <w:tc>
          <w:tcPr>
            <w:tcW w:w="2932" w:type="dxa"/>
            <w:vMerge/>
          </w:tcPr>
          <w:p w14:paraId="75196636" w14:textId="77777777" w:rsidR="00843CAE" w:rsidRDefault="00843CAE" w:rsidP="008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6A730EF7" w14:textId="77777777" w:rsidR="00843CAE" w:rsidRPr="00500BEC" w:rsidRDefault="00D464F0" w:rsidP="00500BEC">
            <w:pPr>
              <w:pStyle w:val="Style2"/>
              <w:widowControl/>
              <w:spacing w:line="240" w:lineRule="auto"/>
              <w:ind w:firstLine="0"/>
              <w:rPr>
                <w:rStyle w:val="FontStyle43"/>
                <w:b w:val="0"/>
                <w:bCs w:val="0"/>
                <w:sz w:val="28"/>
                <w:szCs w:val="28"/>
              </w:rPr>
            </w:pPr>
            <w:r w:rsidRPr="00E670EA">
              <w:rPr>
                <w:b/>
                <w:bCs/>
                <w:sz w:val="28"/>
                <w:szCs w:val="28"/>
              </w:rPr>
              <w:t>Практическое занятие №</w:t>
            </w:r>
            <w:r w:rsidR="00843CAE" w:rsidRPr="00E670EA">
              <w:rPr>
                <w:b/>
                <w:bCs/>
                <w:sz w:val="28"/>
                <w:szCs w:val="28"/>
              </w:rPr>
              <w:t>4</w:t>
            </w:r>
            <w:r w:rsidR="00843CAE" w:rsidRPr="00500BEC">
              <w:rPr>
                <w:bCs/>
                <w:sz w:val="28"/>
                <w:szCs w:val="28"/>
              </w:rPr>
              <w:t xml:space="preserve"> «Гиперс</w:t>
            </w:r>
            <w:r w:rsidR="00843CAE">
              <w:rPr>
                <w:bCs/>
                <w:sz w:val="28"/>
                <w:szCs w:val="28"/>
              </w:rPr>
              <w:t>с</w:t>
            </w:r>
            <w:r w:rsidR="00843CAE" w:rsidRPr="00500BEC">
              <w:rPr>
                <w:bCs/>
                <w:sz w:val="28"/>
                <w:szCs w:val="28"/>
              </w:rPr>
              <w:t>ылка»</w:t>
            </w:r>
          </w:p>
        </w:tc>
        <w:tc>
          <w:tcPr>
            <w:tcW w:w="1681" w:type="dxa"/>
          </w:tcPr>
          <w:p w14:paraId="5B12028E" w14:textId="77777777" w:rsidR="00843CAE" w:rsidRDefault="007E4CF5" w:rsidP="007E4C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shd w:val="clear" w:color="auto" w:fill="A6A6A6"/>
          </w:tcPr>
          <w:p w14:paraId="5CF8DFD8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3E2DAAD0" w14:textId="77777777" w:rsidTr="00E670EA">
        <w:trPr>
          <w:trHeight w:val="484"/>
        </w:trPr>
        <w:tc>
          <w:tcPr>
            <w:tcW w:w="2932" w:type="dxa"/>
            <w:vMerge w:val="restart"/>
          </w:tcPr>
          <w:p w14:paraId="50C5B601" w14:textId="77777777" w:rsidR="00843CAE" w:rsidRDefault="00843CAE" w:rsidP="008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43"/>
                <w:sz w:val="28"/>
                <w:szCs w:val="28"/>
              </w:rPr>
            </w:pPr>
            <w:r>
              <w:rPr>
                <w:rStyle w:val="FontStyle43"/>
                <w:sz w:val="28"/>
                <w:szCs w:val="28"/>
              </w:rPr>
              <w:t>Тема 2.3</w:t>
            </w:r>
          </w:p>
          <w:p w14:paraId="4BE428B1" w14:textId="77777777" w:rsidR="00843CAE" w:rsidRPr="00843CAE" w:rsidRDefault="00843CAE" w:rsidP="008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43"/>
                <w:b w:val="0"/>
                <w:sz w:val="28"/>
                <w:szCs w:val="28"/>
              </w:rPr>
            </w:pPr>
            <w:r>
              <w:rPr>
                <w:rStyle w:val="FontStyle43"/>
                <w:b w:val="0"/>
                <w:sz w:val="28"/>
                <w:szCs w:val="28"/>
              </w:rPr>
              <w:t>Создание</w:t>
            </w:r>
            <w:r w:rsidRPr="00843CAE">
              <w:rPr>
                <w:rStyle w:val="FontStyle43"/>
                <w:b w:val="0"/>
                <w:sz w:val="28"/>
                <w:szCs w:val="28"/>
              </w:rPr>
              <w:t xml:space="preserve"> и редактирование таблицы</w:t>
            </w:r>
          </w:p>
        </w:tc>
        <w:tc>
          <w:tcPr>
            <w:tcW w:w="9057" w:type="dxa"/>
          </w:tcPr>
          <w:p w14:paraId="0AF9F076" w14:textId="77777777" w:rsidR="00843CAE" w:rsidRPr="00500BEC" w:rsidRDefault="00843CAE" w:rsidP="00500BEC">
            <w:pPr>
              <w:pStyle w:val="Style2"/>
              <w:widowControl/>
              <w:spacing w:line="240" w:lineRule="auto"/>
              <w:ind w:firstLine="0"/>
              <w:rPr>
                <w:rStyle w:val="FontStyle43"/>
                <w:b w:val="0"/>
                <w:bCs w:val="0"/>
                <w:sz w:val="28"/>
                <w:szCs w:val="28"/>
              </w:rPr>
            </w:pPr>
            <w:r w:rsidRPr="00500BEC">
              <w:rPr>
                <w:rStyle w:val="FontStyle43"/>
                <w:b w:val="0"/>
                <w:bCs w:val="0"/>
                <w:sz w:val="28"/>
                <w:szCs w:val="28"/>
              </w:rPr>
              <w:t xml:space="preserve"> Основы работы, редактирование и форматирование документа, вставка и форматирование таблиц</w:t>
            </w:r>
          </w:p>
        </w:tc>
        <w:tc>
          <w:tcPr>
            <w:tcW w:w="1681" w:type="dxa"/>
          </w:tcPr>
          <w:p w14:paraId="318A9065" w14:textId="77777777" w:rsidR="00843CAE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shd w:val="clear" w:color="auto" w:fill="FFFFFF" w:themeFill="background1"/>
          </w:tcPr>
          <w:p w14:paraId="2BD24F01" w14:textId="77777777" w:rsidR="00843CAE" w:rsidRPr="00500BEC" w:rsidRDefault="00FD1A77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3CAE" w:rsidRPr="00500BEC" w14:paraId="40263084" w14:textId="77777777" w:rsidTr="00E670EA">
        <w:trPr>
          <w:trHeight w:val="484"/>
        </w:trPr>
        <w:tc>
          <w:tcPr>
            <w:tcW w:w="2932" w:type="dxa"/>
            <w:vMerge/>
          </w:tcPr>
          <w:p w14:paraId="78FEB20B" w14:textId="77777777" w:rsidR="00843CAE" w:rsidRPr="00500BEC" w:rsidRDefault="00843CAE" w:rsidP="008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5E0150F2" w14:textId="77777777" w:rsidR="00843CAE" w:rsidRPr="00500BEC" w:rsidRDefault="00D464F0" w:rsidP="00500BEC">
            <w:pPr>
              <w:pStyle w:val="Style2"/>
              <w:widowControl/>
              <w:spacing w:line="240" w:lineRule="auto"/>
              <w:ind w:firstLine="0"/>
              <w:rPr>
                <w:rStyle w:val="FontStyle43"/>
                <w:b w:val="0"/>
                <w:bCs w:val="0"/>
                <w:sz w:val="28"/>
                <w:szCs w:val="28"/>
              </w:rPr>
            </w:pPr>
            <w:r w:rsidRPr="00E670EA">
              <w:rPr>
                <w:b/>
                <w:bCs/>
                <w:sz w:val="28"/>
                <w:szCs w:val="28"/>
              </w:rPr>
              <w:t>Практическое занятие №</w:t>
            </w:r>
            <w:r w:rsidR="00843CAE" w:rsidRPr="00E670EA">
              <w:rPr>
                <w:b/>
                <w:bCs/>
                <w:sz w:val="28"/>
                <w:szCs w:val="28"/>
              </w:rPr>
              <w:t xml:space="preserve"> 5</w:t>
            </w:r>
            <w:r w:rsidR="00843CAE" w:rsidRPr="00500BEC">
              <w:rPr>
                <w:bCs/>
                <w:sz w:val="28"/>
                <w:szCs w:val="28"/>
              </w:rPr>
              <w:t xml:space="preserve"> «Создание и форматирование таблицы в текстовом документе»</w:t>
            </w:r>
          </w:p>
        </w:tc>
        <w:tc>
          <w:tcPr>
            <w:tcW w:w="1681" w:type="dxa"/>
          </w:tcPr>
          <w:p w14:paraId="738B44FA" w14:textId="77777777" w:rsidR="00843CAE" w:rsidRDefault="007E4CF5" w:rsidP="007E4C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shd w:val="clear" w:color="auto" w:fill="A6A6A6"/>
          </w:tcPr>
          <w:p w14:paraId="40E22EB2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4EC4A821" w14:textId="77777777" w:rsidTr="00E670EA">
        <w:trPr>
          <w:trHeight w:val="484"/>
        </w:trPr>
        <w:tc>
          <w:tcPr>
            <w:tcW w:w="2932" w:type="dxa"/>
            <w:vMerge w:val="restart"/>
          </w:tcPr>
          <w:p w14:paraId="1420073B" w14:textId="77777777" w:rsidR="00843CAE" w:rsidRDefault="00843CAE" w:rsidP="008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500BEC">
              <w:rPr>
                <w:rStyle w:val="FontStyle43"/>
                <w:sz w:val="28"/>
                <w:szCs w:val="28"/>
              </w:rPr>
              <w:t>Тема 2.</w:t>
            </w:r>
            <w:r>
              <w:rPr>
                <w:rStyle w:val="FontStyle43"/>
                <w:sz w:val="28"/>
                <w:szCs w:val="28"/>
              </w:rPr>
              <w:t>4</w:t>
            </w:r>
          </w:p>
          <w:p w14:paraId="2BC21CA8" w14:textId="77777777" w:rsidR="00843CAE" w:rsidRPr="00843CAE" w:rsidRDefault="00843CAE" w:rsidP="008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43"/>
                <w:b w:val="0"/>
                <w:sz w:val="28"/>
                <w:szCs w:val="28"/>
              </w:rPr>
            </w:pPr>
            <w:r w:rsidRPr="00843CAE">
              <w:rPr>
                <w:rStyle w:val="FontStyle43"/>
                <w:b w:val="0"/>
                <w:sz w:val="28"/>
                <w:szCs w:val="28"/>
              </w:rPr>
              <w:t>Графические примитивы</w:t>
            </w:r>
          </w:p>
        </w:tc>
        <w:tc>
          <w:tcPr>
            <w:tcW w:w="9057" w:type="dxa"/>
          </w:tcPr>
          <w:p w14:paraId="50D211AD" w14:textId="77777777" w:rsidR="00843CAE" w:rsidRPr="00500BEC" w:rsidRDefault="00843CAE" w:rsidP="00500BEC">
            <w:pPr>
              <w:pStyle w:val="Style2"/>
              <w:widowControl/>
              <w:spacing w:line="240" w:lineRule="auto"/>
              <w:ind w:firstLine="0"/>
              <w:rPr>
                <w:rStyle w:val="FontStyle43"/>
                <w:b w:val="0"/>
                <w:bCs w:val="0"/>
                <w:sz w:val="28"/>
                <w:szCs w:val="28"/>
              </w:rPr>
            </w:pPr>
            <w:r w:rsidRPr="00500BEC">
              <w:rPr>
                <w:rStyle w:val="FontStyle43"/>
                <w:b w:val="0"/>
                <w:bCs w:val="0"/>
                <w:sz w:val="28"/>
                <w:szCs w:val="28"/>
              </w:rPr>
              <w:t>Графические объекты. Подготовка текстового документа к печати. Системы оптического распознавания текста. Системы машинного перевода.</w:t>
            </w:r>
          </w:p>
        </w:tc>
        <w:tc>
          <w:tcPr>
            <w:tcW w:w="1681" w:type="dxa"/>
          </w:tcPr>
          <w:p w14:paraId="25FCFFFA" w14:textId="77777777" w:rsidR="00843CAE" w:rsidRPr="00500BEC" w:rsidRDefault="007E4CF5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shd w:val="clear" w:color="auto" w:fill="FFFFFF" w:themeFill="background1"/>
          </w:tcPr>
          <w:p w14:paraId="75F4E366" w14:textId="77777777" w:rsidR="00843CAE" w:rsidRPr="00FD1A77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A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3CAE" w:rsidRPr="00500BEC" w14:paraId="2B91F98C" w14:textId="77777777" w:rsidTr="00E670EA">
        <w:trPr>
          <w:trHeight w:val="484"/>
        </w:trPr>
        <w:tc>
          <w:tcPr>
            <w:tcW w:w="2932" w:type="dxa"/>
            <w:vMerge/>
          </w:tcPr>
          <w:p w14:paraId="6972DF5D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76EFE9C5" w14:textId="77777777" w:rsidR="00843CAE" w:rsidRPr="00500BEC" w:rsidRDefault="00D464F0" w:rsidP="00500BEC">
            <w:pPr>
              <w:pStyle w:val="Style2"/>
              <w:widowControl/>
              <w:spacing w:line="240" w:lineRule="auto"/>
              <w:ind w:firstLine="0"/>
              <w:rPr>
                <w:rStyle w:val="FontStyle43"/>
                <w:b w:val="0"/>
                <w:bCs w:val="0"/>
                <w:sz w:val="28"/>
                <w:szCs w:val="28"/>
              </w:rPr>
            </w:pPr>
            <w:r w:rsidRPr="00E670EA">
              <w:rPr>
                <w:b/>
                <w:bCs/>
                <w:sz w:val="28"/>
                <w:szCs w:val="28"/>
              </w:rPr>
              <w:t>Практическое занятие №</w:t>
            </w:r>
            <w:r w:rsidR="00843CAE" w:rsidRPr="00E670EA">
              <w:rPr>
                <w:b/>
                <w:bCs/>
                <w:sz w:val="28"/>
                <w:szCs w:val="28"/>
              </w:rPr>
              <w:t xml:space="preserve"> 6</w:t>
            </w:r>
            <w:r w:rsidR="00843CAE" w:rsidRPr="00500BEC">
              <w:rPr>
                <w:bCs/>
                <w:sz w:val="28"/>
                <w:szCs w:val="28"/>
              </w:rPr>
              <w:t xml:space="preserve"> «Графические объекты в текстовом документе»</w:t>
            </w:r>
          </w:p>
        </w:tc>
        <w:tc>
          <w:tcPr>
            <w:tcW w:w="1681" w:type="dxa"/>
          </w:tcPr>
          <w:p w14:paraId="6CE8157D" w14:textId="77777777" w:rsidR="00843CAE" w:rsidRPr="00500BEC" w:rsidRDefault="007E4CF5" w:rsidP="007E4C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shd w:val="clear" w:color="auto" w:fill="A6A6A6"/>
          </w:tcPr>
          <w:p w14:paraId="1E8D3E0B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48B940AF" w14:textId="77777777" w:rsidTr="00266625">
        <w:trPr>
          <w:trHeight w:val="484"/>
        </w:trPr>
        <w:tc>
          <w:tcPr>
            <w:tcW w:w="2932" w:type="dxa"/>
            <w:vMerge w:val="restart"/>
          </w:tcPr>
          <w:p w14:paraId="1A1F49A0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0BEC">
              <w:rPr>
                <w:rStyle w:val="FontStyle43"/>
                <w:sz w:val="28"/>
                <w:szCs w:val="28"/>
              </w:rPr>
              <w:lastRenderedPageBreak/>
              <w:t>Тема 2.</w:t>
            </w:r>
            <w:r>
              <w:rPr>
                <w:rStyle w:val="FontStyle43"/>
                <w:sz w:val="28"/>
                <w:szCs w:val="28"/>
              </w:rPr>
              <w:t>5</w:t>
            </w:r>
            <w:r w:rsidRPr="00500BEC">
              <w:rPr>
                <w:rStyle w:val="FontStyle43"/>
                <w:sz w:val="28"/>
                <w:szCs w:val="28"/>
              </w:rPr>
              <w:t xml:space="preserve">. </w:t>
            </w:r>
            <w:r w:rsidRPr="00500BE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3D5849D4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>Редакторы обработки графической информации</w:t>
            </w:r>
          </w:p>
        </w:tc>
        <w:tc>
          <w:tcPr>
            <w:tcW w:w="9057" w:type="dxa"/>
          </w:tcPr>
          <w:p w14:paraId="7F152786" w14:textId="77777777" w:rsidR="00843CAE" w:rsidRPr="00500BEC" w:rsidRDefault="00843CAE" w:rsidP="00500BEC">
            <w:pPr>
              <w:pStyle w:val="Style2"/>
              <w:widowControl/>
              <w:spacing w:line="240" w:lineRule="auto"/>
              <w:ind w:firstLine="0"/>
              <w:rPr>
                <w:rStyle w:val="FontStyle43"/>
                <w:b w:val="0"/>
                <w:bCs w:val="0"/>
                <w:sz w:val="28"/>
                <w:szCs w:val="28"/>
              </w:rPr>
            </w:pPr>
            <w:r w:rsidRPr="00500BEC">
              <w:rPr>
                <w:rStyle w:val="FontStyle43"/>
                <w:b w:val="0"/>
                <w:bCs w:val="0"/>
                <w:sz w:val="28"/>
                <w:szCs w:val="28"/>
              </w:rPr>
              <w:t>Представление графической информации. Классификация и возможности графических редакторов. Векторные и растровые редакторы</w:t>
            </w:r>
          </w:p>
        </w:tc>
        <w:tc>
          <w:tcPr>
            <w:tcW w:w="1681" w:type="dxa"/>
          </w:tcPr>
          <w:p w14:paraId="699A33E4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shd w:val="clear" w:color="auto" w:fill="FFFFFF" w:themeFill="background1"/>
          </w:tcPr>
          <w:p w14:paraId="5BC5A78A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3CAE" w:rsidRPr="00500BEC" w14:paraId="5196D58D" w14:textId="77777777" w:rsidTr="00E670EA">
        <w:trPr>
          <w:trHeight w:val="281"/>
        </w:trPr>
        <w:tc>
          <w:tcPr>
            <w:tcW w:w="2932" w:type="dxa"/>
            <w:vMerge/>
          </w:tcPr>
          <w:p w14:paraId="05F35477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62FC195E" w14:textId="77777777" w:rsidR="00843CAE" w:rsidRPr="00E670EA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1" w:type="dxa"/>
          </w:tcPr>
          <w:p w14:paraId="7C661791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73A30F82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5BF58B45" w14:textId="77777777" w:rsidTr="00E670EA">
        <w:trPr>
          <w:trHeight w:val="284"/>
        </w:trPr>
        <w:tc>
          <w:tcPr>
            <w:tcW w:w="2932" w:type="dxa"/>
            <w:vMerge/>
          </w:tcPr>
          <w:p w14:paraId="228B6EA5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5A208369" w14:textId="77777777" w:rsidR="00843CAE" w:rsidRPr="00500BEC" w:rsidRDefault="00D464F0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Практическое занятие №</w:t>
            </w:r>
            <w:r w:rsidR="00843CAE"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7</w:t>
            </w:r>
            <w:r w:rsidR="00843CAE" w:rsidRPr="00500BEC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843CAE" w:rsidRPr="00500BEC">
              <w:rPr>
                <w:rStyle w:val="FontStyle44"/>
                <w:sz w:val="28"/>
                <w:szCs w:val="28"/>
              </w:rPr>
              <w:t>Работа с графическими редакторами»</w:t>
            </w:r>
          </w:p>
        </w:tc>
        <w:tc>
          <w:tcPr>
            <w:tcW w:w="1681" w:type="dxa"/>
          </w:tcPr>
          <w:p w14:paraId="2C5E3A53" w14:textId="77777777" w:rsidR="00843CAE" w:rsidRPr="00500BEC" w:rsidRDefault="007E4CF5" w:rsidP="007E4C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shd w:val="clear" w:color="auto" w:fill="A6A6A6"/>
          </w:tcPr>
          <w:p w14:paraId="35F03A33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06B84849" w14:textId="77777777" w:rsidTr="00E670EA">
        <w:trPr>
          <w:trHeight w:val="261"/>
        </w:trPr>
        <w:tc>
          <w:tcPr>
            <w:tcW w:w="2932" w:type="dxa"/>
            <w:vMerge/>
          </w:tcPr>
          <w:p w14:paraId="75ECC09D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16A62C1E" w14:textId="77777777" w:rsidR="00843CAE" w:rsidRPr="00E670EA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1" w:type="dxa"/>
          </w:tcPr>
          <w:p w14:paraId="7FF72FB8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48EEA838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77A0D188" w14:textId="77777777" w:rsidTr="00E670EA">
        <w:trPr>
          <w:trHeight w:val="265"/>
        </w:trPr>
        <w:tc>
          <w:tcPr>
            <w:tcW w:w="2932" w:type="dxa"/>
            <w:vMerge/>
          </w:tcPr>
          <w:p w14:paraId="66B9C71F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0018EFB8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0F48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43F82">
              <w:rPr>
                <w:rFonts w:ascii="Times New Roman" w:hAnsi="Times New Roman"/>
                <w:bCs/>
                <w:sz w:val="28"/>
                <w:szCs w:val="28"/>
              </w:rPr>
              <w:t>Чтение учебной литературы. Подготовка презентации</w:t>
            </w:r>
          </w:p>
        </w:tc>
        <w:tc>
          <w:tcPr>
            <w:tcW w:w="1681" w:type="dxa"/>
          </w:tcPr>
          <w:p w14:paraId="57B11832" w14:textId="77777777" w:rsidR="00843CAE" w:rsidRPr="00500BEC" w:rsidRDefault="00843CAE" w:rsidP="000314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shd w:val="clear" w:color="auto" w:fill="A6A6A6"/>
          </w:tcPr>
          <w:p w14:paraId="3FFA1267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01A5983A" w14:textId="77777777" w:rsidTr="00E670EA">
        <w:trPr>
          <w:trHeight w:val="285"/>
        </w:trPr>
        <w:tc>
          <w:tcPr>
            <w:tcW w:w="2932" w:type="dxa"/>
          </w:tcPr>
          <w:p w14:paraId="6F933F9F" w14:textId="77777777" w:rsidR="00843CAE" w:rsidRPr="00500BEC" w:rsidRDefault="00305B8F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Тема</w:t>
            </w:r>
            <w:r w:rsidR="00843CAE"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3.</w:t>
            </w:r>
          </w:p>
        </w:tc>
        <w:tc>
          <w:tcPr>
            <w:tcW w:w="9057" w:type="dxa"/>
          </w:tcPr>
          <w:p w14:paraId="7EFCA248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  <w:t>ТЕХНОЛОГИЯ ОБРАБОТКИ ЧИСЛОВОЙ ИНФОРМАЦИИ</w:t>
            </w:r>
          </w:p>
        </w:tc>
        <w:tc>
          <w:tcPr>
            <w:tcW w:w="1681" w:type="dxa"/>
          </w:tcPr>
          <w:p w14:paraId="3CEA972C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70" w:type="dxa"/>
            <w:shd w:val="clear" w:color="auto" w:fill="A6A6A6"/>
          </w:tcPr>
          <w:p w14:paraId="0EB645EF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744B33E9" w14:textId="77777777" w:rsidTr="00E670EA">
        <w:trPr>
          <w:trHeight w:val="353"/>
        </w:trPr>
        <w:tc>
          <w:tcPr>
            <w:tcW w:w="2932" w:type="dxa"/>
            <w:vMerge w:val="restart"/>
          </w:tcPr>
          <w:p w14:paraId="48CD979A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Style w:val="FontStyle43"/>
                <w:sz w:val="28"/>
                <w:szCs w:val="28"/>
              </w:rPr>
              <w:t xml:space="preserve">Тема 3.1. </w:t>
            </w:r>
            <w:r w:rsidRPr="00500BEC">
              <w:rPr>
                <w:rStyle w:val="FontStyle43"/>
                <w:b w:val="0"/>
                <w:sz w:val="28"/>
                <w:szCs w:val="28"/>
              </w:rPr>
              <w:t xml:space="preserve">Электронная таблица </w:t>
            </w:r>
            <w:r w:rsidRPr="00500BEC">
              <w:rPr>
                <w:rStyle w:val="FontStyle43"/>
                <w:b w:val="0"/>
                <w:sz w:val="28"/>
                <w:szCs w:val="28"/>
                <w:lang w:val="en-US"/>
              </w:rPr>
              <w:t>MS</w:t>
            </w:r>
            <w:r w:rsidRPr="00500BEC">
              <w:rPr>
                <w:rStyle w:val="FontStyle43"/>
                <w:b w:val="0"/>
                <w:sz w:val="28"/>
                <w:szCs w:val="28"/>
              </w:rPr>
              <w:t xml:space="preserve"> </w:t>
            </w:r>
            <w:r w:rsidRPr="00500BEC">
              <w:rPr>
                <w:rStyle w:val="FontStyle43"/>
                <w:b w:val="0"/>
                <w:sz w:val="28"/>
                <w:szCs w:val="28"/>
                <w:lang w:val="en-US"/>
              </w:rPr>
              <w:t>EXCEL</w:t>
            </w:r>
          </w:p>
        </w:tc>
        <w:tc>
          <w:tcPr>
            <w:tcW w:w="9057" w:type="dxa"/>
          </w:tcPr>
          <w:p w14:paraId="123DC112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>Назначение и возможности ЭТ</w:t>
            </w:r>
            <w:r w:rsidRPr="00500BEC">
              <w:rPr>
                <w:rStyle w:val="FontStyle43"/>
                <w:b w:val="0"/>
                <w:sz w:val="28"/>
                <w:szCs w:val="28"/>
              </w:rPr>
              <w:t xml:space="preserve"> </w:t>
            </w:r>
            <w:r w:rsidRPr="00500BEC">
              <w:rPr>
                <w:rStyle w:val="FontStyle43"/>
                <w:b w:val="0"/>
                <w:sz w:val="28"/>
                <w:szCs w:val="28"/>
                <w:lang w:val="en-US"/>
              </w:rPr>
              <w:t>MS</w:t>
            </w:r>
            <w:r w:rsidRPr="00500BEC">
              <w:rPr>
                <w:rStyle w:val="FontStyle43"/>
                <w:b w:val="0"/>
                <w:sz w:val="28"/>
                <w:szCs w:val="28"/>
              </w:rPr>
              <w:t xml:space="preserve"> </w:t>
            </w:r>
            <w:r w:rsidRPr="00500BEC">
              <w:rPr>
                <w:rStyle w:val="FontStyle43"/>
                <w:b w:val="0"/>
                <w:sz w:val="28"/>
                <w:szCs w:val="28"/>
                <w:lang w:val="en-US"/>
              </w:rPr>
              <w:t>EXCEL</w:t>
            </w: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. Ячейка, адрес, лист, книга, типы и форматы данных, ссылка (относительная, смешанная, абсолютная). Встроенные функции, математические, логические. </w:t>
            </w:r>
            <w:r w:rsidRPr="00500BEC">
              <w:rPr>
                <w:rStyle w:val="FontStyle44"/>
                <w:sz w:val="28"/>
                <w:szCs w:val="28"/>
              </w:rPr>
              <w:t xml:space="preserve">Сортировка данных, критерии. Фильтр, поиск. Надстройки, поиск решения, подбор параметра. </w:t>
            </w:r>
            <w:r w:rsidRPr="00500BEC">
              <w:rPr>
                <w:rFonts w:ascii="Times New Roman" w:hAnsi="Times New Roman"/>
                <w:sz w:val="28"/>
                <w:szCs w:val="28"/>
              </w:rPr>
              <w:t>Построение диаграмм и графиков, форматирование диаграмм, типы, мастер диаграмм.</w:t>
            </w:r>
          </w:p>
        </w:tc>
        <w:tc>
          <w:tcPr>
            <w:tcW w:w="1681" w:type="dxa"/>
          </w:tcPr>
          <w:p w14:paraId="66249179" w14:textId="77777777" w:rsidR="00843CAE" w:rsidRPr="00500BEC" w:rsidRDefault="007E4CF5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</w:tcPr>
          <w:p w14:paraId="23EDC92B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3CAE" w:rsidRPr="00500BEC" w14:paraId="3F7AD719" w14:textId="77777777" w:rsidTr="00E670EA">
        <w:trPr>
          <w:trHeight w:val="353"/>
        </w:trPr>
        <w:tc>
          <w:tcPr>
            <w:tcW w:w="2932" w:type="dxa"/>
            <w:vMerge/>
          </w:tcPr>
          <w:p w14:paraId="041361D1" w14:textId="77777777" w:rsidR="00843CAE" w:rsidRPr="00500BEC" w:rsidRDefault="00843CAE" w:rsidP="00500BEC">
            <w:pPr>
              <w:spacing w:after="0" w:line="240" w:lineRule="auto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769C3F40" w14:textId="77777777" w:rsidR="00843CAE" w:rsidRPr="00E670EA" w:rsidRDefault="00843CAE" w:rsidP="00500BE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1" w:type="dxa"/>
          </w:tcPr>
          <w:p w14:paraId="63338085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49D65B56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6DE8BBB1" w14:textId="77777777" w:rsidTr="00E670EA">
        <w:trPr>
          <w:trHeight w:val="325"/>
        </w:trPr>
        <w:tc>
          <w:tcPr>
            <w:tcW w:w="2932" w:type="dxa"/>
            <w:vMerge/>
          </w:tcPr>
          <w:p w14:paraId="669AA04A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57" w:type="dxa"/>
            <w:tcBorders>
              <w:top w:val="single" w:sz="4" w:space="0" w:color="auto"/>
              <w:bottom w:val="single" w:sz="4" w:space="0" w:color="auto"/>
            </w:tcBorders>
          </w:tcPr>
          <w:p w14:paraId="5504184A" w14:textId="77777777" w:rsidR="00843CAE" w:rsidRPr="00255D40" w:rsidRDefault="00D464F0" w:rsidP="008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Практическое занятие №</w:t>
            </w:r>
            <w:r w:rsidR="00843CAE"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="00843CAE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«Ввод и редактирование данных 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1924ADD2" w14:textId="77777777" w:rsidR="00843CAE" w:rsidRDefault="007E4CF5" w:rsidP="007E4C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vMerge w:val="restart"/>
            <w:shd w:val="clear" w:color="auto" w:fill="A6A6A6"/>
          </w:tcPr>
          <w:p w14:paraId="2F2D0A16" w14:textId="77777777" w:rsidR="00843CAE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27B2CA2C" w14:textId="77777777" w:rsidTr="00E670EA">
        <w:trPr>
          <w:trHeight w:val="279"/>
        </w:trPr>
        <w:tc>
          <w:tcPr>
            <w:tcW w:w="2932" w:type="dxa"/>
            <w:vMerge/>
          </w:tcPr>
          <w:p w14:paraId="14755D01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57" w:type="dxa"/>
            <w:tcBorders>
              <w:top w:val="single" w:sz="4" w:space="0" w:color="auto"/>
              <w:bottom w:val="single" w:sz="4" w:space="0" w:color="auto"/>
            </w:tcBorders>
          </w:tcPr>
          <w:p w14:paraId="757DB1D2" w14:textId="77777777" w:rsidR="00843CAE" w:rsidRPr="00255D40" w:rsidRDefault="00D464F0" w:rsidP="008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Практическое занятие №</w:t>
            </w:r>
            <w:r w:rsidR="00843CAE"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="00843CAE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Формулы, диаграммы» 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721BC9E9" w14:textId="77777777" w:rsidR="00843CAE" w:rsidRDefault="007E4CF5" w:rsidP="007E4C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</w:tcPr>
          <w:p w14:paraId="2F1DDCF7" w14:textId="77777777" w:rsidR="00843CAE" w:rsidRDefault="00843CAE" w:rsidP="00500BE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4055E06C" w14:textId="77777777" w:rsidTr="00E670EA">
        <w:trPr>
          <w:trHeight w:val="376"/>
        </w:trPr>
        <w:tc>
          <w:tcPr>
            <w:tcW w:w="2932" w:type="dxa"/>
            <w:vMerge/>
          </w:tcPr>
          <w:p w14:paraId="1102B6AE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57" w:type="dxa"/>
            <w:tcBorders>
              <w:top w:val="single" w:sz="4" w:space="0" w:color="auto"/>
            </w:tcBorders>
          </w:tcPr>
          <w:p w14:paraId="3026E9A2" w14:textId="77777777" w:rsidR="00843CAE" w:rsidRDefault="00D464F0" w:rsidP="008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Практическое занятие №</w:t>
            </w:r>
            <w:r w:rsidR="00843CAE"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  <w:r w:rsidR="00843CAE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«Надстройки. Подготовка таблицы к печати» </w:t>
            </w: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5FDDBD12" w14:textId="77777777" w:rsidR="00843CAE" w:rsidRDefault="00843CAE" w:rsidP="007E4C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</w:tcPr>
          <w:p w14:paraId="58AB57D8" w14:textId="77777777" w:rsidR="00843CAE" w:rsidRDefault="00843CAE" w:rsidP="00500BE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209855C5" w14:textId="77777777" w:rsidTr="00E670EA">
        <w:trPr>
          <w:trHeight w:val="317"/>
        </w:trPr>
        <w:tc>
          <w:tcPr>
            <w:tcW w:w="2932" w:type="dxa"/>
            <w:vMerge/>
          </w:tcPr>
          <w:p w14:paraId="398F58BD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57" w:type="dxa"/>
          </w:tcPr>
          <w:p w14:paraId="4B4C2BC4" w14:textId="77777777" w:rsidR="00843CAE" w:rsidRPr="00E670EA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1" w:type="dxa"/>
          </w:tcPr>
          <w:p w14:paraId="4437E7A1" w14:textId="77777777" w:rsidR="00843CAE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2FBDD4C5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736CCB63" w14:textId="77777777" w:rsidTr="00E670EA">
        <w:trPr>
          <w:trHeight w:val="273"/>
        </w:trPr>
        <w:tc>
          <w:tcPr>
            <w:tcW w:w="2932" w:type="dxa"/>
            <w:vMerge/>
          </w:tcPr>
          <w:p w14:paraId="0F1F35FE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57" w:type="dxa"/>
          </w:tcPr>
          <w:p w14:paraId="3B67196E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0F48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43F82">
              <w:rPr>
                <w:rFonts w:ascii="Times New Roman" w:hAnsi="Times New Roman"/>
                <w:bCs/>
                <w:sz w:val="28"/>
                <w:szCs w:val="28"/>
              </w:rPr>
              <w:t>Чтение учебной литературы</w:t>
            </w:r>
          </w:p>
        </w:tc>
        <w:tc>
          <w:tcPr>
            <w:tcW w:w="1681" w:type="dxa"/>
          </w:tcPr>
          <w:p w14:paraId="7D4767B9" w14:textId="77777777" w:rsidR="00843CAE" w:rsidRPr="00500BEC" w:rsidRDefault="00843CAE" w:rsidP="000314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37633173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2A6AC09D" w14:textId="77777777" w:rsidTr="00E670EA">
        <w:trPr>
          <w:trHeight w:val="416"/>
        </w:trPr>
        <w:tc>
          <w:tcPr>
            <w:tcW w:w="2932" w:type="dxa"/>
            <w:vMerge w:val="restart"/>
          </w:tcPr>
          <w:p w14:paraId="2FC3812A" w14:textId="77777777" w:rsidR="00843CAE" w:rsidRPr="00500BEC" w:rsidRDefault="00843CAE" w:rsidP="00500BEC">
            <w:pPr>
              <w:tabs>
                <w:tab w:val="left" w:pos="-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>Тема 3. 2.</w:t>
            </w:r>
          </w:p>
          <w:p w14:paraId="7A3EE6D2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 xml:space="preserve">Применение </w:t>
            </w:r>
            <w:r w:rsidRPr="00500BEC">
              <w:rPr>
                <w:rStyle w:val="FontStyle43"/>
                <w:b w:val="0"/>
                <w:sz w:val="28"/>
                <w:szCs w:val="28"/>
                <w:lang w:val="en-US"/>
              </w:rPr>
              <w:t>MS</w:t>
            </w:r>
            <w:r w:rsidRPr="00500BEC">
              <w:rPr>
                <w:rStyle w:val="FontStyle43"/>
                <w:b w:val="0"/>
                <w:sz w:val="28"/>
                <w:szCs w:val="28"/>
              </w:rPr>
              <w:t xml:space="preserve"> </w:t>
            </w:r>
            <w:r w:rsidRPr="00500BEC">
              <w:rPr>
                <w:rStyle w:val="FontStyle43"/>
                <w:b w:val="0"/>
                <w:sz w:val="28"/>
                <w:szCs w:val="28"/>
                <w:lang w:val="en-US"/>
              </w:rPr>
              <w:t>EXCEL</w:t>
            </w:r>
            <w:r w:rsidRPr="00500BEC">
              <w:rPr>
                <w:rStyle w:val="FontStyle43"/>
                <w:b w:val="0"/>
                <w:sz w:val="28"/>
                <w:szCs w:val="28"/>
              </w:rPr>
              <w:t xml:space="preserve"> в профессиональной деятельности</w:t>
            </w:r>
          </w:p>
          <w:p w14:paraId="5A29F9D4" w14:textId="77777777" w:rsidR="00843CAE" w:rsidRPr="00500BEC" w:rsidRDefault="00843CAE" w:rsidP="00500BEC">
            <w:pPr>
              <w:tabs>
                <w:tab w:val="left" w:pos="-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57" w:type="dxa"/>
          </w:tcPr>
          <w:p w14:paraId="17621774" w14:textId="77777777" w:rsidR="00843CAE" w:rsidRPr="00E670EA" w:rsidRDefault="00843CAE" w:rsidP="00D040B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sz w:val="28"/>
                <w:szCs w:val="28"/>
              </w:rPr>
              <w:t xml:space="preserve">Применение </w:t>
            </w:r>
            <w:r w:rsidRPr="00E670EA">
              <w:rPr>
                <w:rStyle w:val="FontStyle43"/>
                <w:b w:val="0"/>
                <w:sz w:val="28"/>
                <w:szCs w:val="28"/>
                <w:lang w:val="en-US"/>
              </w:rPr>
              <w:t>MS</w:t>
            </w:r>
            <w:r w:rsidRPr="00E670EA">
              <w:rPr>
                <w:rStyle w:val="FontStyle43"/>
                <w:b w:val="0"/>
                <w:sz w:val="28"/>
                <w:szCs w:val="28"/>
              </w:rPr>
              <w:t xml:space="preserve"> </w:t>
            </w:r>
            <w:r w:rsidRPr="00E670EA">
              <w:rPr>
                <w:rStyle w:val="FontStyle43"/>
                <w:b w:val="0"/>
                <w:sz w:val="28"/>
                <w:szCs w:val="28"/>
                <w:lang w:val="en-US"/>
              </w:rPr>
              <w:t>EXCEL</w:t>
            </w:r>
            <w:r w:rsidRPr="00E670EA">
              <w:rPr>
                <w:rStyle w:val="FontStyle43"/>
                <w:b w:val="0"/>
                <w:sz w:val="28"/>
                <w:szCs w:val="28"/>
              </w:rPr>
              <w:t xml:space="preserve"> в профессиональной деятельности</w:t>
            </w:r>
            <w:r w:rsidRPr="00E670EA">
              <w:rPr>
                <w:rStyle w:val="FontStyle43"/>
                <w:sz w:val="28"/>
                <w:szCs w:val="28"/>
              </w:rPr>
              <w:t xml:space="preserve"> </w:t>
            </w:r>
          </w:p>
        </w:tc>
        <w:tc>
          <w:tcPr>
            <w:tcW w:w="1681" w:type="dxa"/>
          </w:tcPr>
          <w:p w14:paraId="292A8406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14:paraId="5F17AD93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3CAE" w:rsidRPr="00500BEC" w14:paraId="61081F73" w14:textId="77777777" w:rsidTr="00E670EA">
        <w:trPr>
          <w:trHeight w:val="416"/>
        </w:trPr>
        <w:tc>
          <w:tcPr>
            <w:tcW w:w="2932" w:type="dxa"/>
            <w:vMerge/>
          </w:tcPr>
          <w:p w14:paraId="5C6C0333" w14:textId="77777777" w:rsidR="00843CAE" w:rsidRPr="00500BEC" w:rsidRDefault="00843CAE" w:rsidP="00500BEC">
            <w:pPr>
              <w:tabs>
                <w:tab w:val="left" w:pos="-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36C3B643" w14:textId="77777777" w:rsidR="00843CAE" w:rsidRPr="00E670EA" w:rsidRDefault="00843CAE" w:rsidP="004A0F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1" w:type="dxa"/>
          </w:tcPr>
          <w:p w14:paraId="0D33F00D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1C8CCFAF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69C3C3C7" w14:textId="77777777" w:rsidTr="00E670EA">
        <w:trPr>
          <w:trHeight w:val="309"/>
        </w:trPr>
        <w:tc>
          <w:tcPr>
            <w:tcW w:w="2932" w:type="dxa"/>
            <w:vMerge/>
          </w:tcPr>
          <w:p w14:paraId="0FAB656F" w14:textId="77777777" w:rsidR="00843CAE" w:rsidRPr="00500BEC" w:rsidRDefault="00843CAE" w:rsidP="00500BEC">
            <w:pPr>
              <w:tabs>
                <w:tab w:val="left" w:pos="-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3D5F00F5" w14:textId="77777777" w:rsidR="00843CAE" w:rsidRDefault="00D464F0" w:rsidP="004A0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Практическое занятие №</w:t>
            </w:r>
            <w:r w:rsidR="00843CAE"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  <w:r w:rsidR="00843CAE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«Составление калькуляции» </w:t>
            </w:r>
          </w:p>
          <w:p w14:paraId="00B4823C" w14:textId="77777777" w:rsidR="00843CAE" w:rsidRPr="00500BEC" w:rsidRDefault="00D464F0" w:rsidP="008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Практическое занятие №</w:t>
            </w:r>
            <w:r w:rsidR="00843CAE"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12</w:t>
            </w:r>
            <w:r w:rsidR="00843CAE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«Составление </w:t>
            </w:r>
            <w:r w:rsidR="00843CAE">
              <w:rPr>
                <w:rFonts w:ascii="Times New Roman" w:hAnsi="Times New Roman"/>
                <w:bCs/>
                <w:sz w:val="28"/>
                <w:szCs w:val="28"/>
              </w:rPr>
              <w:t>технологической карты</w:t>
            </w:r>
            <w:r w:rsidR="00843CAE" w:rsidRPr="00500BEC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681" w:type="dxa"/>
          </w:tcPr>
          <w:p w14:paraId="27F4F95C" w14:textId="77777777" w:rsidR="00843CAE" w:rsidRPr="00500BEC" w:rsidRDefault="007E4CF5" w:rsidP="007E4C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0" w:type="dxa"/>
            <w:shd w:val="clear" w:color="auto" w:fill="A6A6A6"/>
          </w:tcPr>
          <w:p w14:paraId="7C0F15C9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21677309" w14:textId="77777777" w:rsidTr="00E670EA">
        <w:trPr>
          <w:trHeight w:val="332"/>
        </w:trPr>
        <w:tc>
          <w:tcPr>
            <w:tcW w:w="2932" w:type="dxa"/>
            <w:vMerge/>
          </w:tcPr>
          <w:p w14:paraId="163AA65A" w14:textId="77777777" w:rsidR="00843CAE" w:rsidRPr="00500BEC" w:rsidRDefault="00843CAE" w:rsidP="00500BEC">
            <w:pPr>
              <w:tabs>
                <w:tab w:val="left" w:pos="-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  <w:tcBorders>
              <w:top w:val="single" w:sz="4" w:space="0" w:color="auto"/>
              <w:bottom w:val="single" w:sz="4" w:space="0" w:color="auto"/>
            </w:tcBorders>
          </w:tcPr>
          <w:p w14:paraId="630C843D" w14:textId="77777777" w:rsidR="00843CAE" w:rsidRPr="00500BEC" w:rsidRDefault="00843CAE" w:rsidP="004A0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0F48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723A052E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14:paraId="36E59A91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3AD87989" w14:textId="77777777" w:rsidTr="00E670EA">
        <w:trPr>
          <w:trHeight w:val="265"/>
        </w:trPr>
        <w:tc>
          <w:tcPr>
            <w:tcW w:w="2932" w:type="dxa"/>
            <w:vMerge/>
          </w:tcPr>
          <w:p w14:paraId="18B4E941" w14:textId="77777777" w:rsidR="00843CAE" w:rsidRPr="00500BEC" w:rsidRDefault="00843CAE" w:rsidP="00500BEC">
            <w:pPr>
              <w:tabs>
                <w:tab w:val="left" w:pos="-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6F6512F1" w14:textId="77777777" w:rsidR="00843CAE" w:rsidRPr="00500BEC" w:rsidRDefault="00843CAE" w:rsidP="004A0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0F48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43F82">
              <w:rPr>
                <w:rFonts w:ascii="Times New Roman" w:hAnsi="Times New Roman"/>
                <w:bCs/>
                <w:sz w:val="28"/>
                <w:szCs w:val="28"/>
              </w:rPr>
              <w:t xml:space="preserve">Чтение учебной литературы. </w:t>
            </w:r>
            <w:r w:rsidR="00C43F82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Подготовка сообщения , презентации.</w:t>
            </w:r>
          </w:p>
        </w:tc>
        <w:tc>
          <w:tcPr>
            <w:tcW w:w="1681" w:type="dxa"/>
          </w:tcPr>
          <w:p w14:paraId="13948776" w14:textId="77777777" w:rsidR="00843CAE" w:rsidRPr="00500BEC" w:rsidRDefault="00843CAE" w:rsidP="000314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370" w:type="dxa"/>
            <w:shd w:val="clear" w:color="auto" w:fill="A6A6A6"/>
          </w:tcPr>
          <w:p w14:paraId="441D8086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3F025D61" w14:textId="77777777" w:rsidTr="00E670EA">
        <w:trPr>
          <w:trHeight w:val="175"/>
        </w:trPr>
        <w:tc>
          <w:tcPr>
            <w:tcW w:w="2932" w:type="dxa"/>
          </w:tcPr>
          <w:p w14:paraId="1DBB42FB" w14:textId="77777777" w:rsidR="00843CAE" w:rsidRPr="00500BEC" w:rsidRDefault="00305B8F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  <w:r>
              <w:rPr>
                <w:rStyle w:val="FontStyle43"/>
                <w:sz w:val="28"/>
                <w:szCs w:val="28"/>
              </w:rPr>
              <w:t>Тема</w:t>
            </w:r>
            <w:r w:rsidR="00843CAE" w:rsidRPr="00500BEC">
              <w:rPr>
                <w:rStyle w:val="FontStyle43"/>
                <w:sz w:val="28"/>
                <w:szCs w:val="28"/>
              </w:rPr>
              <w:t xml:space="preserve"> 4.</w:t>
            </w:r>
          </w:p>
        </w:tc>
        <w:tc>
          <w:tcPr>
            <w:tcW w:w="9057" w:type="dxa"/>
          </w:tcPr>
          <w:p w14:paraId="3405523A" w14:textId="77777777" w:rsidR="00843CAE" w:rsidRPr="00500BEC" w:rsidRDefault="00843CAE" w:rsidP="004A0F4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sz w:val="28"/>
                <w:szCs w:val="28"/>
              </w:rPr>
              <w:t>ТЕХНОЛОГИЯ РАБОТЫ С МАССИВАМИ ИНФОРМАЦИИ</w:t>
            </w:r>
          </w:p>
        </w:tc>
        <w:tc>
          <w:tcPr>
            <w:tcW w:w="1681" w:type="dxa"/>
          </w:tcPr>
          <w:p w14:paraId="4B305A01" w14:textId="77777777" w:rsidR="00843CAE" w:rsidRPr="00500BEC" w:rsidRDefault="007E4CF5" w:rsidP="00F950B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370" w:type="dxa"/>
            <w:shd w:val="clear" w:color="auto" w:fill="A6A6A6"/>
          </w:tcPr>
          <w:p w14:paraId="18F9B786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33C2CD36" w14:textId="77777777" w:rsidTr="00E670EA">
        <w:trPr>
          <w:trHeight w:val="484"/>
        </w:trPr>
        <w:tc>
          <w:tcPr>
            <w:tcW w:w="2932" w:type="dxa"/>
            <w:vMerge w:val="restart"/>
          </w:tcPr>
          <w:p w14:paraId="58C539F0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500BEC">
              <w:rPr>
                <w:rStyle w:val="FontStyle43"/>
                <w:sz w:val="28"/>
                <w:szCs w:val="28"/>
              </w:rPr>
              <w:t xml:space="preserve">Тема 4.1. </w:t>
            </w:r>
          </w:p>
          <w:p w14:paraId="214C9504" w14:textId="77777777" w:rsidR="00843CAE" w:rsidRPr="004A0F48" w:rsidRDefault="00843CAE" w:rsidP="004A0F48">
            <w:pPr>
              <w:pStyle w:val="Style20"/>
              <w:widowControl/>
              <w:spacing w:line="240" w:lineRule="auto"/>
              <w:jc w:val="left"/>
              <w:rPr>
                <w:rStyle w:val="FontStyle43"/>
                <w:b w:val="0"/>
                <w:sz w:val="28"/>
                <w:szCs w:val="28"/>
              </w:rPr>
            </w:pPr>
            <w:r w:rsidRPr="00500BEC">
              <w:rPr>
                <w:rStyle w:val="FontStyle43"/>
                <w:b w:val="0"/>
                <w:sz w:val="28"/>
                <w:szCs w:val="28"/>
              </w:rPr>
              <w:t>Организация системы управления базами данных</w:t>
            </w:r>
          </w:p>
        </w:tc>
        <w:tc>
          <w:tcPr>
            <w:tcW w:w="9057" w:type="dxa"/>
          </w:tcPr>
          <w:p w14:paraId="11FD725A" w14:textId="77777777" w:rsidR="00843CAE" w:rsidRPr="00500BEC" w:rsidRDefault="00843CAE" w:rsidP="004A0F48">
            <w:pPr>
              <w:pStyle w:val="Style2"/>
              <w:widowControl/>
              <w:spacing w:line="240" w:lineRule="auto"/>
              <w:ind w:firstLine="0"/>
              <w:rPr>
                <w:rStyle w:val="FontStyle43"/>
                <w:b w:val="0"/>
                <w:bCs w:val="0"/>
                <w:sz w:val="28"/>
                <w:szCs w:val="28"/>
              </w:rPr>
            </w:pPr>
            <w:r w:rsidRPr="00500BEC">
              <w:rPr>
                <w:sz w:val="28"/>
                <w:szCs w:val="28"/>
              </w:rPr>
              <w:t>Структурирование  данных. Структура данных как модель предметной области. Базы данных, типы, поле, запись, ключевое поле, тип поля, свойства поля. Иерархическая и сетевая базы данных.</w:t>
            </w:r>
          </w:p>
        </w:tc>
        <w:tc>
          <w:tcPr>
            <w:tcW w:w="1681" w:type="dxa"/>
          </w:tcPr>
          <w:p w14:paraId="4318AD81" w14:textId="77777777" w:rsidR="00843CAE" w:rsidRPr="00500BEC" w:rsidRDefault="007E4CF5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</w:tcPr>
          <w:p w14:paraId="24C4FA4B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3CAE" w:rsidRPr="00500BEC" w14:paraId="3A54AD40" w14:textId="77777777" w:rsidTr="00E670EA">
        <w:trPr>
          <w:trHeight w:val="70"/>
        </w:trPr>
        <w:tc>
          <w:tcPr>
            <w:tcW w:w="2932" w:type="dxa"/>
            <w:vMerge/>
          </w:tcPr>
          <w:p w14:paraId="534772C6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770AEDD1" w14:textId="77777777" w:rsidR="00843CAE" w:rsidRPr="00E670EA" w:rsidRDefault="00843CAE" w:rsidP="004A0F48">
            <w:pPr>
              <w:pStyle w:val="Style2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r w:rsidRPr="00E670EA"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1" w:type="dxa"/>
          </w:tcPr>
          <w:p w14:paraId="79526D99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6A437E64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0BADB37C" w14:textId="77777777" w:rsidTr="00E670EA">
        <w:trPr>
          <w:trHeight w:val="70"/>
        </w:trPr>
        <w:tc>
          <w:tcPr>
            <w:tcW w:w="2932" w:type="dxa"/>
            <w:vMerge/>
          </w:tcPr>
          <w:p w14:paraId="5D8751CE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2B5A38B5" w14:textId="77777777" w:rsidR="00843CAE" w:rsidRPr="00E670EA" w:rsidRDefault="00843CAE" w:rsidP="0025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Cs/>
                <w:sz w:val="28"/>
                <w:szCs w:val="28"/>
              </w:rPr>
              <w:t>Практические  занятия</w:t>
            </w:r>
          </w:p>
        </w:tc>
        <w:tc>
          <w:tcPr>
            <w:tcW w:w="1681" w:type="dxa"/>
          </w:tcPr>
          <w:p w14:paraId="3F3E4EAC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545CEAEF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79D76EDF" w14:textId="77777777" w:rsidTr="00E670EA">
        <w:trPr>
          <w:trHeight w:val="70"/>
        </w:trPr>
        <w:tc>
          <w:tcPr>
            <w:tcW w:w="2932" w:type="dxa"/>
            <w:vMerge/>
          </w:tcPr>
          <w:p w14:paraId="21CB5BAA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11884467" w14:textId="77777777" w:rsidR="00843CAE" w:rsidRPr="00E670EA" w:rsidRDefault="00843CAE" w:rsidP="004A0F48">
            <w:pPr>
              <w:pStyle w:val="Style2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r w:rsidRPr="00E670EA">
              <w:rPr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1" w:type="dxa"/>
          </w:tcPr>
          <w:p w14:paraId="33B4ED60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3F033A11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7BF51E1E" w14:textId="77777777" w:rsidTr="00E670EA">
        <w:trPr>
          <w:trHeight w:val="70"/>
        </w:trPr>
        <w:tc>
          <w:tcPr>
            <w:tcW w:w="2932" w:type="dxa"/>
            <w:vMerge/>
          </w:tcPr>
          <w:p w14:paraId="58C552E7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250A455B" w14:textId="77777777" w:rsidR="00843CAE" w:rsidRPr="00E670EA" w:rsidRDefault="00843CAE" w:rsidP="004A0F48">
            <w:pPr>
              <w:pStyle w:val="Style2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r w:rsidRPr="00E670EA">
              <w:rPr>
                <w:bCs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1681" w:type="dxa"/>
          </w:tcPr>
          <w:p w14:paraId="16137AF2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046042F3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71DBAE76" w14:textId="77777777" w:rsidTr="00E670EA">
        <w:trPr>
          <w:trHeight w:val="484"/>
        </w:trPr>
        <w:tc>
          <w:tcPr>
            <w:tcW w:w="2932" w:type="dxa"/>
            <w:vMerge w:val="restart"/>
          </w:tcPr>
          <w:p w14:paraId="05916DCC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500BEC">
              <w:rPr>
                <w:rStyle w:val="FontStyle43"/>
                <w:sz w:val="28"/>
                <w:szCs w:val="28"/>
              </w:rPr>
              <w:t xml:space="preserve">Тема 4.2. </w:t>
            </w:r>
          </w:p>
          <w:p w14:paraId="372DD931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Основы работы СУБД </w:t>
            </w:r>
            <w:r w:rsidRPr="00500BE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MS</w:t>
            </w: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00BE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Access</w:t>
            </w:r>
          </w:p>
        </w:tc>
        <w:tc>
          <w:tcPr>
            <w:tcW w:w="9057" w:type="dxa"/>
          </w:tcPr>
          <w:p w14:paraId="74F1FB79" w14:textId="77777777" w:rsidR="00843CAE" w:rsidRPr="00500BEC" w:rsidRDefault="00843CAE" w:rsidP="004A0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>Выбор СУБД. Подготовка таблицы, работа с формами. Создание запросов и отчетов</w:t>
            </w:r>
          </w:p>
        </w:tc>
        <w:tc>
          <w:tcPr>
            <w:tcW w:w="1681" w:type="dxa"/>
          </w:tcPr>
          <w:p w14:paraId="02494686" w14:textId="77777777" w:rsidR="00843CAE" w:rsidRPr="00500BEC" w:rsidRDefault="007E4CF5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</w:tcPr>
          <w:p w14:paraId="50233601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3CAE" w:rsidRPr="00500BEC" w14:paraId="215D3889" w14:textId="77777777" w:rsidTr="00E670EA">
        <w:trPr>
          <w:trHeight w:val="70"/>
        </w:trPr>
        <w:tc>
          <w:tcPr>
            <w:tcW w:w="2932" w:type="dxa"/>
            <w:vMerge/>
          </w:tcPr>
          <w:p w14:paraId="13C0DD81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68FE626C" w14:textId="77777777" w:rsidR="00843CAE" w:rsidRPr="00500BEC" w:rsidRDefault="00843CAE" w:rsidP="004A0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0F48">
              <w:rPr>
                <w:rFonts w:ascii="Times New Roman" w:hAnsi="Times New Roman"/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1" w:type="dxa"/>
          </w:tcPr>
          <w:p w14:paraId="0212AACC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212EF441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13F923D5" w14:textId="77777777" w:rsidTr="00E670EA">
        <w:trPr>
          <w:trHeight w:val="315"/>
        </w:trPr>
        <w:tc>
          <w:tcPr>
            <w:tcW w:w="2932" w:type="dxa"/>
            <w:vMerge/>
          </w:tcPr>
          <w:p w14:paraId="104E9EDD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33313584" w14:textId="77777777" w:rsidR="00843CAE" w:rsidRDefault="00D464F0" w:rsidP="004A0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Практическое занятие №</w:t>
            </w:r>
            <w:r w:rsidR="00843CAE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1</w:t>
            </w:r>
            <w:r w:rsidR="00843CA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843CAE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«Работа с учебной базой» </w:t>
            </w:r>
          </w:p>
          <w:p w14:paraId="01DEC965" w14:textId="77777777" w:rsidR="00843CAE" w:rsidRPr="00500BEC" w:rsidRDefault="00D464F0" w:rsidP="007E4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Практическое занятие №</w:t>
            </w:r>
            <w:r w:rsidR="00843CAE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1</w:t>
            </w:r>
            <w:r w:rsidR="00843CA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843CAE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«Обработка информации в СУБД»</w:t>
            </w:r>
            <w:r w:rsidR="007E4CF5">
              <w:rPr>
                <w:rFonts w:ascii="Times New Roman" w:hAnsi="Times New Roman"/>
                <w:bCs/>
                <w:sz w:val="28"/>
                <w:szCs w:val="28"/>
              </w:rPr>
              <w:t xml:space="preserve"> Практическое занятие №</w:t>
            </w:r>
            <w:r w:rsidR="007E4CF5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1</w:t>
            </w:r>
            <w:r w:rsidR="007E4CF5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7E4CF5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«Обработка информации в СУБД»</w:t>
            </w:r>
          </w:p>
        </w:tc>
        <w:tc>
          <w:tcPr>
            <w:tcW w:w="1681" w:type="dxa"/>
          </w:tcPr>
          <w:p w14:paraId="5AE0E342" w14:textId="77777777" w:rsidR="00843CAE" w:rsidRPr="00500BEC" w:rsidRDefault="007E4CF5" w:rsidP="007E4C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70" w:type="dxa"/>
            <w:shd w:val="clear" w:color="auto" w:fill="A6A6A6"/>
          </w:tcPr>
          <w:p w14:paraId="007B4455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2AE27F16" w14:textId="77777777" w:rsidTr="00E670EA">
        <w:trPr>
          <w:trHeight w:val="70"/>
        </w:trPr>
        <w:tc>
          <w:tcPr>
            <w:tcW w:w="2932" w:type="dxa"/>
            <w:vMerge/>
          </w:tcPr>
          <w:p w14:paraId="57E069A3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57416D97" w14:textId="77777777" w:rsidR="00843CAE" w:rsidRPr="004A0F48" w:rsidRDefault="00843CAE" w:rsidP="004A0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A0F4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Контрольные  работы </w:t>
            </w:r>
          </w:p>
        </w:tc>
        <w:tc>
          <w:tcPr>
            <w:tcW w:w="1681" w:type="dxa"/>
          </w:tcPr>
          <w:p w14:paraId="04161413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5E0CC4B0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5224F97E" w14:textId="77777777" w:rsidTr="00E670EA">
        <w:trPr>
          <w:trHeight w:val="263"/>
        </w:trPr>
        <w:tc>
          <w:tcPr>
            <w:tcW w:w="2932" w:type="dxa"/>
            <w:vMerge/>
          </w:tcPr>
          <w:p w14:paraId="4E323F17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78AB35DC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0F48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43F82">
              <w:rPr>
                <w:rFonts w:ascii="Times New Roman" w:hAnsi="Times New Roman"/>
                <w:bCs/>
                <w:sz w:val="28"/>
                <w:szCs w:val="28"/>
              </w:rPr>
              <w:t>Чтение учебной литературы. Подготовка сообщения , презентации.</w:t>
            </w:r>
          </w:p>
        </w:tc>
        <w:tc>
          <w:tcPr>
            <w:tcW w:w="1681" w:type="dxa"/>
          </w:tcPr>
          <w:p w14:paraId="5B3E3753" w14:textId="77777777" w:rsidR="00843CAE" w:rsidRPr="00500BEC" w:rsidRDefault="007E4CF5" w:rsidP="000314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shd w:val="clear" w:color="auto" w:fill="A6A6A6"/>
          </w:tcPr>
          <w:p w14:paraId="7CDD5579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1516C98E" w14:textId="77777777" w:rsidTr="007E4CF5">
        <w:trPr>
          <w:trHeight w:val="481"/>
        </w:trPr>
        <w:tc>
          <w:tcPr>
            <w:tcW w:w="2932" w:type="dxa"/>
          </w:tcPr>
          <w:p w14:paraId="6F843E66" w14:textId="77777777" w:rsidR="00843CAE" w:rsidRPr="00500BEC" w:rsidRDefault="00305B8F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Тема</w:t>
            </w:r>
            <w:r w:rsidR="00843CAE"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5.</w:t>
            </w:r>
          </w:p>
        </w:tc>
        <w:tc>
          <w:tcPr>
            <w:tcW w:w="9057" w:type="dxa"/>
          </w:tcPr>
          <w:p w14:paraId="3F5AB0E9" w14:textId="77777777" w:rsidR="00843CAE" w:rsidRPr="00500BEC" w:rsidRDefault="00843CAE" w:rsidP="00500BE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Style w:val="FontStyle44"/>
                <w:b/>
                <w:sz w:val="28"/>
                <w:szCs w:val="28"/>
              </w:rPr>
              <w:t>ТЕЛЕКОММУНИКАЦИОННЫЕ ТЕХНОЛОГИИ</w:t>
            </w:r>
          </w:p>
        </w:tc>
        <w:tc>
          <w:tcPr>
            <w:tcW w:w="1681" w:type="dxa"/>
          </w:tcPr>
          <w:p w14:paraId="1541BD2E" w14:textId="77777777" w:rsidR="00843CAE" w:rsidRPr="00500BEC" w:rsidRDefault="007E4CF5" w:rsidP="00500B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370" w:type="dxa"/>
            <w:shd w:val="clear" w:color="auto" w:fill="A6A6A6"/>
          </w:tcPr>
          <w:p w14:paraId="16033BB8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09DA06F6" w14:textId="77777777" w:rsidTr="00E670EA">
        <w:trPr>
          <w:trHeight w:val="538"/>
        </w:trPr>
        <w:tc>
          <w:tcPr>
            <w:tcW w:w="2932" w:type="dxa"/>
            <w:vMerge w:val="restart"/>
          </w:tcPr>
          <w:p w14:paraId="263EF98B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500BEC">
              <w:rPr>
                <w:rStyle w:val="FontStyle43"/>
                <w:sz w:val="28"/>
                <w:szCs w:val="28"/>
              </w:rPr>
              <w:t xml:space="preserve">Тема 5.1. </w:t>
            </w:r>
          </w:p>
          <w:p w14:paraId="58F822BC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Компьютерные сети</w:t>
            </w:r>
          </w:p>
        </w:tc>
        <w:tc>
          <w:tcPr>
            <w:tcW w:w="9057" w:type="dxa"/>
          </w:tcPr>
          <w:p w14:paraId="42596CF3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>Средства связи. Компьютерные сети. Классификация сетей. Топология сетей. Принципы передача информации</w:t>
            </w:r>
          </w:p>
        </w:tc>
        <w:tc>
          <w:tcPr>
            <w:tcW w:w="1681" w:type="dxa"/>
          </w:tcPr>
          <w:p w14:paraId="7BB57A45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14:paraId="7C209AA8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3CAE" w:rsidRPr="00500BEC" w14:paraId="0737193D" w14:textId="77777777" w:rsidTr="00E670EA">
        <w:trPr>
          <w:trHeight w:val="65"/>
        </w:trPr>
        <w:tc>
          <w:tcPr>
            <w:tcW w:w="2932" w:type="dxa"/>
            <w:vMerge/>
          </w:tcPr>
          <w:p w14:paraId="0C49BC73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03CF3A48" w14:textId="77777777" w:rsidR="00843CAE" w:rsidRPr="00E670EA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1" w:type="dxa"/>
          </w:tcPr>
          <w:p w14:paraId="3FFB9FF7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3334AF55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693F34EE" w14:textId="77777777" w:rsidTr="00E670EA">
        <w:trPr>
          <w:trHeight w:val="124"/>
        </w:trPr>
        <w:tc>
          <w:tcPr>
            <w:tcW w:w="2932" w:type="dxa"/>
            <w:vMerge/>
          </w:tcPr>
          <w:p w14:paraId="67CFE5F7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2DB62666" w14:textId="77777777" w:rsidR="00843CAE" w:rsidRPr="00E670EA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Cs/>
                <w:sz w:val="28"/>
                <w:szCs w:val="28"/>
              </w:rPr>
              <w:t xml:space="preserve">Практическая работа </w:t>
            </w:r>
          </w:p>
        </w:tc>
        <w:tc>
          <w:tcPr>
            <w:tcW w:w="1681" w:type="dxa"/>
          </w:tcPr>
          <w:p w14:paraId="3FEBDF96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56ED50BD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4BFC91F4" w14:textId="77777777" w:rsidTr="00E670EA">
        <w:trPr>
          <w:trHeight w:val="65"/>
        </w:trPr>
        <w:tc>
          <w:tcPr>
            <w:tcW w:w="2932" w:type="dxa"/>
            <w:vMerge/>
          </w:tcPr>
          <w:p w14:paraId="38DE793C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49DDC66B" w14:textId="77777777" w:rsidR="00843CAE" w:rsidRPr="00E670EA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Cs/>
                <w:sz w:val="28"/>
                <w:szCs w:val="28"/>
              </w:rPr>
              <w:t>Контрольные  работы</w:t>
            </w:r>
          </w:p>
        </w:tc>
        <w:tc>
          <w:tcPr>
            <w:tcW w:w="1681" w:type="dxa"/>
          </w:tcPr>
          <w:p w14:paraId="5C11C59F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30D73AEE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02BE7DB8" w14:textId="77777777" w:rsidTr="00E670EA">
        <w:trPr>
          <w:trHeight w:val="207"/>
        </w:trPr>
        <w:tc>
          <w:tcPr>
            <w:tcW w:w="2932" w:type="dxa"/>
            <w:vMerge/>
          </w:tcPr>
          <w:p w14:paraId="33782126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229C6AAD" w14:textId="77777777" w:rsidR="00843CAE" w:rsidRPr="00500BEC" w:rsidRDefault="00843CAE" w:rsidP="00C43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0F48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43F82">
              <w:rPr>
                <w:rFonts w:ascii="Times New Roman" w:hAnsi="Times New Roman"/>
                <w:bCs/>
                <w:sz w:val="28"/>
                <w:szCs w:val="28"/>
              </w:rPr>
              <w:t>Подготовка сообщения , презентации.</w:t>
            </w:r>
          </w:p>
        </w:tc>
        <w:tc>
          <w:tcPr>
            <w:tcW w:w="1681" w:type="dxa"/>
          </w:tcPr>
          <w:p w14:paraId="65B52757" w14:textId="77777777" w:rsidR="00843CAE" w:rsidRPr="00500BEC" w:rsidRDefault="00843CAE" w:rsidP="000314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71B33328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2A9F05B8" w14:textId="77777777" w:rsidTr="00E670EA">
        <w:trPr>
          <w:trHeight w:val="484"/>
        </w:trPr>
        <w:tc>
          <w:tcPr>
            <w:tcW w:w="2932" w:type="dxa"/>
            <w:vMerge w:val="restart"/>
          </w:tcPr>
          <w:p w14:paraId="60E9BCCE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500BEC">
              <w:rPr>
                <w:rStyle w:val="FontStyle43"/>
                <w:sz w:val="28"/>
                <w:szCs w:val="28"/>
              </w:rPr>
              <w:t>Тема 5.2.</w:t>
            </w:r>
          </w:p>
          <w:p w14:paraId="01FD1730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 xml:space="preserve">Электронные </w:t>
            </w:r>
            <w:r w:rsidRPr="00500BEC">
              <w:rPr>
                <w:rFonts w:ascii="Times New Roman" w:hAnsi="Times New Roman"/>
                <w:sz w:val="28"/>
                <w:szCs w:val="28"/>
              </w:rPr>
              <w:lastRenderedPageBreak/>
              <w:t>коммуникации в профессиональной деятельности</w:t>
            </w:r>
          </w:p>
          <w:p w14:paraId="656F4994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057" w:type="dxa"/>
          </w:tcPr>
          <w:p w14:paraId="796694FF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Глобальная сеть Интернет. Организация поиска информации.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Основные сервисы</w:t>
            </w: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>, коммерция.</w:t>
            </w:r>
          </w:p>
        </w:tc>
        <w:tc>
          <w:tcPr>
            <w:tcW w:w="1681" w:type="dxa"/>
          </w:tcPr>
          <w:p w14:paraId="6F6EF07F" w14:textId="77777777" w:rsidR="00843CAE" w:rsidRPr="00500BEC" w:rsidRDefault="000979C9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14:paraId="0E0D2DB4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3CAE" w:rsidRPr="00500BEC" w14:paraId="64FAE5B7" w14:textId="77777777" w:rsidTr="00E670EA">
        <w:trPr>
          <w:trHeight w:val="77"/>
        </w:trPr>
        <w:tc>
          <w:tcPr>
            <w:tcW w:w="2932" w:type="dxa"/>
            <w:vMerge/>
          </w:tcPr>
          <w:p w14:paraId="31AB2795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0E1A3A67" w14:textId="77777777" w:rsidR="00843CAE" w:rsidRPr="00E670EA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1" w:type="dxa"/>
          </w:tcPr>
          <w:p w14:paraId="1F3F2888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5502BC33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542923CD" w14:textId="77777777" w:rsidTr="00E670EA">
        <w:trPr>
          <w:trHeight w:val="316"/>
        </w:trPr>
        <w:tc>
          <w:tcPr>
            <w:tcW w:w="2932" w:type="dxa"/>
            <w:vMerge/>
          </w:tcPr>
          <w:p w14:paraId="084B7A9F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52ABD0C5" w14:textId="77777777" w:rsidR="00843CAE" w:rsidRDefault="00D464F0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Практическое занятие №</w:t>
            </w:r>
            <w:r w:rsidR="00843CAE"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7E4CF5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="00843CAE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«Организация поиска информации» </w:t>
            </w:r>
          </w:p>
          <w:p w14:paraId="2474F973" w14:textId="77777777" w:rsidR="00843CAE" w:rsidRPr="00500BEC" w:rsidRDefault="00D464F0" w:rsidP="007E4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Практическое занятие №</w:t>
            </w:r>
            <w:r w:rsidR="00843CAE"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7E4CF5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843CAE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«Электронная почта</w:t>
            </w:r>
            <w:r w:rsidR="0078556A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Электронная отчетность</w:t>
            </w:r>
            <w:r w:rsidR="00843CAE"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1681" w:type="dxa"/>
          </w:tcPr>
          <w:p w14:paraId="36926920" w14:textId="77777777" w:rsidR="00843CAE" w:rsidRPr="00500BEC" w:rsidRDefault="007E4CF5" w:rsidP="007E4C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0" w:type="dxa"/>
            <w:shd w:val="clear" w:color="auto" w:fill="A6A6A6"/>
          </w:tcPr>
          <w:p w14:paraId="29D7BAE1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195D5DE4" w14:textId="77777777" w:rsidTr="00E670EA">
        <w:trPr>
          <w:trHeight w:val="279"/>
        </w:trPr>
        <w:tc>
          <w:tcPr>
            <w:tcW w:w="2932" w:type="dxa"/>
            <w:vMerge/>
          </w:tcPr>
          <w:p w14:paraId="494F560D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  <w:tcBorders>
              <w:bottom w:val="single" w:sz="4" w:space="0" w:color="auto"/>
            </w:tcBorders>
          </w:tcPr>
          <w:p w14:paraId="03A4FDC1" w14:textId="77777777" w:rsidR="00843CAE" w:rsidRPr="00E670EA" w:rsidRDefault="00843CAE" w:rsidP="00953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Cs/>
                <w:sz w:val="28"/>
                <w:szCs w:val="28"/>
              </w:rPr>
              <w:t>Контрольные  работы</w:t>
            </w:r>
          </w:p>
        </w:tc>
        <w:tc>
          <w:tcPr>
            <w:tcW w:w="1681" w:type="dxa"/>
          </w:tcPr>
          <w:p w14:paraId="6BA77E19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139D6CA3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608EEF5F" w14:textId="77777777" w:rsidTr="00E670EA">
        <w:trPr>
          <w:trHeight w:val="270"/>
        </w:trPr>
        <w:tc>
          <w:tcPr>
            <w:tcW w:w="2932" w:type="dxa"/>
            <w:vMerge/>
            <w:tcBorders>
              <w:bottom w:val="single" w:sz="4" w:space="0" w:color="auto"/>
            </w:tcBorders>
          </w:tcPr>
          <w:p w14:paraId="2DE7C1E8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2F069F19" w14:textId="77777777" w:rsidR="00843CAE" w:rsidRPr="00500BEC" w:rsidRDefault="00843CAE" w:rsidP="00500BEC">
            <w:pPr>
              <w:pStyle w:val="Style2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r w:rsidRPr="00953B83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500BEC">
              <w:rPr>
                <w:bCs/>
                <w:sz w:val="28"/>
                <w:szCs w:val="28"/>
              </w:rPr>
              <w:t xml:space="preserve"> </w:t>
            </w:r>
            <w:r w:rsidR="00C43F82">
              <w:rPr>
                <w:bCs/>
                <w:sz w:val="28"/>
                <w:szCs w:val="28"/>
              </w:rPr>
              <w:t>Чтение учебной л</w:t>
            </w:r>
            <w:r w:rsidR="007E4CF5">
              <w:rPr>
                <w:bCs/>
                <w:sz w:val="28"/>
                <w:szCs w:val="28"/>
              </w:rPr>
              <w:t>итературы. Подготовка сообщения</w:t>
            </w:r>
            <w:r w:rsidR="00C43F82">
              <w:rPr>
                <w:bCs/>
                <w:sz w:val="28"/>
                <w:szCs w:val="28"/>
              </w:rPr>
              <w:t>, презентации.</w:t>
            </w:r>
          </w:p>
        </w:tc>
        <w:tc>
          <w:tcPr>
            <w:tcW w:w="1681" w:type="dxa"/>
          </w:tcPr>
          <w:p w14:paraId="2C12564E" w14:textId="77777777" w:rsidR="00843CAE" w:rsidRPr="00500BEC" w:rsidRDefault="00843CAE" w:rsidP="000314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shd w:val="clear" w:color="auto" w:fill="A6A6A6"/>
          </w:tcPr>
          <w:p w14:paraId="5685A81B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6637E288" w14:textId="77777777" w:rsidTr="00E670EA">
        <w:trPr>
          <w:trHeight w:val="267"/>
        </w:trPr>
        <w:tc>
          <w:tcPr>
            <w:tcW w:w="2932" w:type="dxa"/>
            <w:tcBorders>
              <w:top w:val="single" w:sz="4" w:space="0" w:color="auto"/>
              <w:bottom w:val="single" w:sz="4" w:space="0" w:color="auto"/>
            </w:tcBorders>
          </w:tcPr>
          <w:p w14:paraId="6681E800" w14:textId="77777777" w:rsidR="00843CAE" w:rsidRPr="00500BEC" w:rsidRDefault="00305B8F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Тема</w:t>
            </w:r>
            <w:r w:rsidR="00843CAE" w:rsidRPr="00500B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6.</w:t>
            </w:r>
          </w:p>
        </w:tc>
        <w:tc>
          <w:tcPr>
            <w:tcW w:w="9057" w:type="dxa"/>
            <w:tcBorders>
              <w:top w:val="single" w:sz="4" w:space="0" w:color="auto"/>
              <w:bottom w:val="single" w:sz="4" w:space="0" w:color="auto"/>
            </w:tcBorders>
          </w:tcPr>
          <w:p w14:paraId="20AE35B2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  <w:t>ПРОФЕССИОНАЛЬНО-ЗНАЧИМЫЕ ПРОГРАММЫ</w:t>
            </w:r>
          </w:p>
        </w:tc>
        <w:tc>
          <w:tcPr>
            <w:tcW w:w="1681" w:type="dxa"/>
          </w:tcPr>
          <w:p w14:paraId="564EC481" w14:textId="77777777" w:rsidR="00843CAE" w:rsidRPr="00500BEC" w:rsidRDefault="007E4CF5" w:rsidP="00500B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70" w:type="dxa"/>
            <w:shd w:val="clear" w:color="auto" w:fill="A6A6A6"/>
          </w:tcPr>
          <w:p w14:paraId="26D576B6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5A402CA4" w14:textId="77777777" w:rsidTr="00E670EA">
        <w:trPr>
          <w:trHeight w:val="910"/>
        </w:trPr>
        <w:tc>
          <w:tcPr>
            <w:tcW w:w="2932" w:type="dxa"/>
            <w:vMerge w:val="restart"/>
            <w:tcBorders>
              <w:top w:val="single" w:sz="4" w:space="0" w:color="auto"/>
            </w:tcBorders>
          </w:tcPr>
          <w:p w14:paraId="08FA6103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500BEC">
              <w:rPr>
                <w:rStyle w:val="FontStyle43"/>
                <w:sz w:val="28"/>
                <w:szCs w:val="28"/>
              </w:rPr>
              <w:t xml:space="preserve">Тема 6.1. </w:t>
            </w:r>
          </w:p>
          <w:p w14:paraId="08686F42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Системы автоматизации бухгалтерского учета</w:t>
            </w:r>
          </w:p>
        </w:tc>
        <w:tc>
          <w:tcPr>
            <w:tcW w:w="9057" w:type="dxa"/>
            <w:tcBorders>
              <w:top w:val="single" w:sz="4" w:space="0" w:color="auto"/>
            </w:tcBorders>
          </w:tcPr>
          <w:p w14:paraId="2980EF2D" w14:textId="77777777" w:rsidR="00843CAE" w:rsidRPr="00500BEC" w:rsidRDefault="00843CAE" w:rsidP="00500BEC">
            <w:pPr>
              <w:pStyle w:val="Style8"/>
              <w:widowControl/>
              <w:spacing w:line="240" w:lineRule="auto"/>
              <w:jc w:val="both"/>
              <w:rPr>
                <w:sz w:val="28"/>
                <w:szCs w:val="28"/>
              </w:rPr>
            </w:pPr>
            <w:r w:rsidRPr="00500BEC">
              <w:rPr>
                <w:sz w:val="28"/>
                <w:szCs w:val="28"/>
              </w:rPr>
              <w:t>Обзор систем автоматизации бухгалтерского учета. Классификация. Основные возможности программы «1С: Бухгалтерия». Общие принципы работы с программой.</w:t>
            </w:r>
          </w:p>
        </w:tc>
        <w:tc>
          <w:tcPr>
            <w:tcW w:w="1681" w:type="dxa"/>
          </w:tcPr>
          <w:p w14:paraId="52644DAA" w14:textId="77777777" w:rsidR="00843CAE" w:rsidRPr="00500BEC" w:rsidRDefault="007E4CF5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</w:tcPr>
          <w:p w14:paraId="6D045510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3CAE" w:rsidRPr="00500BEC" w14:paraId="3E4E4FF1" w14:textId="77777777" w:rsidTr="00E670EA">
        <w:trPr>
          <w:trHeight w:val="285"/>
        </w:trPr>
        <w:tc>
          <w:tcPr>
            <w:tcW w:w="2932" w:type="dxa"/>
            <w:vMerge/>
            <w:tcBorders>
              <w:top w:val="single" w:sz="4" w:space="0" w:color="auto"/>
            </w:tcBorders>
          </w:tcPr>
          <w:p w14:paraId="6AFD63B8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  <w:tcBorders>
              <w:top w:val="single" w:sz="4" w:space="0" w:color="auto"/>
            </w:tcBorders>
          </w:tcPr>
          <w:p w14:paraId="15E78960" w14:textId="77777777" w:rsidR="00843CAE" w:rsidRPr="00E670EA" w:rsidRDefault="00843CAE" w:rsidP="00500BEC">
            <w:pPr>
              <w:pStyle w:val="Style8"/>
              <w:widowControl/>
              <w:spacing w:line="240" w:lineRule="auto"/>
              <w:jc w:val="both"/>
              <w:rPr>
                <w:sz w:val="28"/>
                <w:szCs w:val="28"/>
              </w:rPr>
            </w:pPr>
            <w:r w:rsidRPr="00E670EA"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1" w:type="dxa"/>
          </w:tcPr>
          <w:p w14:paraId="6E8DE158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540AD305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4EF68186" w14:textId="77777777" w:rsidTr="00E670EA">
        <w:trPr>
          <w:trHeight w:val="285"/>
        </w:trPr>
        <w:tc>
          <w:tcPr>
            <w:tcW w:w="2932" w:type="dxa"/>
            <w:vMerge/>
            <w:tcBorders>
              <w:top w:val="single" w:sz="4" w:space="0" w:color="auto"/>
            </w:tcBorders>
          </w:tcPr>
          <w:p w14:paraId="5D5DA452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  <w:tcBorders>
              <w:top w:val="single" w:sz="4" w:space="0" w:color="auto"/>
            </w:tcBorders>
          </w:tcPr>
          <w:p w14:paraId="6C75BA79" w14:textId="77777777" w:rsidR="00843CAE" w:rsidRPr="00E670EA" w:rsidRDefault="00843CAE" w:rsidP="00953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Cs/>
                <w:sz w:val="28"/>
                <w:szCs w:val="28"/>
              </w:rPr>
              <w:t xml:space="preserve">Практическое занятие </w:t>
            </w:r>
          </w:p>
        </w:tc>
        <w:tc>
          <w:tcPr>
            <w:tcW w:w="1681" w:type="dxa"/>
          </w:tcPr>
          <w:p w14:paraId="7B7FA83E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6B664F20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39CD4F46" w14:textId="77777777" w:rsidTr="00E670EA">
        <w:trPr>
          <w:trHeight w:val="285"/>
        </w:trPr>
        <w:tc>
          <w:tcPr>
            <w:tcW w:w="2932" w:type="dxa"/>
            <w:vMerge/>
            <w:tcBorders>
              <w:top w:val="single" w:sz="4" w:space="0" w:color="auto"/>
            </w:tcBorders>
          </w:tcPr>
          <w:p w14:paraId="61D3D81B" w14:textId="77777777" w:rsidR="00843CAE" w:rsidRPr="00500BEC" w:rsidRDefault="00843CAE" w:rsidP="00500BEC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  <w:tcBorders>
              <w:top w:val="single" w:sz="4" w:space="0" w:color="auto"/>
            </w:tcBorders>
          </w:tcPr>
          <w:p w14:paraId="17166944" w14:textId="77777777" w:rsidR="00843CAE" w:rsidRPr="00E670EA" w:rsidRDefault="00843CAE" w:rsidP="00953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Cs/>
                <w:sz w:val="28"/>
                <w:szCs w:val="28"/>
              </w:rPr>
              <w:t>Контрольные  работы</w:t>
            </w:r>
          </w:p>
        </w:tc>
        <w:tc>
          <w:tcPr>
            <w:tcW w:w="1681" w:type="dxa"/>
          </w:tcPr>
          <w:p w14:paraId="51D106EE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5B03BF43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3B14DC7D" w14:textId="77777777" w:rsidTr="00E670EA">
        <w:trPr>
          <w:trHeight w:val="261"/>
        </w:trPr>
        <w:tc>
          <w:tcPr>
            <w:tcW w:w="2932" w:type="dxa"/>
            <w:vMerge/>
            <w:tcBorders>
              <w:bottom w:val="single" w:sz="4" w:space="0" w:color="auto"/>
            </w:tcBorders>
          </w:tcPr>
          <w:p w14:paraId="1466F36B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4C95122F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953B83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43F82">
              <w:rPr>
                <w:rFonts w:ascii="Times New Roman" w:hAnsi="Times New Roman"/>
                <w:bCs/>
                <w:sz w:val="28"/>
                <w:szCs w:val="28"/>
              </w:rPr>
              <w:t>Чтение учебной литературы. Подготовка сообщения , презентации.</w:t>
            </w:r>
          </w:p>
        </w:tc>
        <w:tc>
          <w:tcPr>
            <w:tcW w:w="1681" w:type="dxa"/>
          </w:tcPr>
          <w:p w14:paraId="0DE76567" w14:textId="77777777" w:rsidR="00843CAE" w:rsidRPr="00500BEC" w:rsidRDefault="00843CAE" w:rsidP="000314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0129C91C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3791ACB9" w14:textId="77777777" w:rsidTr="00E670EA">
        <w:trPr>
          <w:trHeight w:val="270"/>
        </w:trPr>
        <w:tc>
          <w:tcPr>
            <w:tcW w:w="2932" w:type="dxa"/>
            <w:vMerge w:val="restart"/>
          </w:tcPr>
          <w:p w14:paraId="2A5B6C6C" w14:textId="77777777" w:rsidR="00843CAE" w:rsidRPr="00500BEC" w:rsidRDefault="00843CAE" w:rsidP="00500BEC">
            <w:pPr>
              <w:pStyle w:val="Style36"/>
              <w:widowControl/>
              <w:jc w:val="center"/>
              <w:rPr>
                <w:rStyle w:val="FontStyle43"/>
                <w:sz w:val="28"/>
                <w:szCs w:val="28"/>
              </w:rPr>
            </w:pPr>
            <w:r w:rsidRPr="00500BEC">
              <w:rPr>
                <w:rStyle w:val="FontStyle43"/>
                <w:sz w:val="28"/>
                <w:szCs w:val="28"/>
              </w:rPr>
              <w:t>Тема 6.2</w:t>
            </w:r>
          </w:p>
          <w:p w14:paraId="105B3557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 xml:space="preserve">Информационно-правовое обеспечение профессиональной деятельности. </w:t>
            </w: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057" w:type="dxa"/>
          </w:tcPr>
          <w:p w14:paraId="161A16BC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>Обзор компьютерных СПС. История развития и возможности российских СПС. Основы организации поиска документов в СПС.</w:t>
            </w:r>
          </w:p>
        </w:tc>
        <w:tc>
          <w:tcPr>
            <w:tcW w:w="1681" w:type="dxa"/>
          </w:tcPr>
          <w:p w14:paraId="01E6F2C2" w14:textId="77777777" w:rsidR="00843CAE" w:rsidRPr="00500BEC" w:rsidRDefault="007E4CF5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14:paraId="13FBA265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3CAE" w:rsidRPr="00500BEC" w14:paraId="6557EFC8" w14:textId="77777777" w:rsidTr="00E670EA">
        <w:trPr>
          <w:trHeight w:val="70"/>
        </w:trPr>
        <w:tc>
          <w:tcPr>
            <w:tcW w:w="2932" w:type="dxa"/>
            <w:vMerge/>
          </w:tcPr>
          <w:p w14:paraId="6A9C103E" w14:textId="77777777" w:rsidR="00843CAE" w:rsidRPr="00500BEC" w:rsidRDefault="00843CAE" w:rsidP="00500BEC">
            <w:pPr>
              <w:pStyle w:val="Style36"/>
              <w:widowControl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00280EF7" w14:textId="77777777" w:rsidR="00843CAE" w:rsidRPr="00E670EA" w:rsidRDefault="00843CAE" w:rsidP="005D355A">
            <w:pPr>
              <w:pStyle w:val="Style8"/>
              <w:widowControl/>
              <w:spacing w:line="240" w:lineRule="auto"/>
              <w:jc w:val="both"/>
              <w:rPr>
                <w:sz w:val="28"/>
                <w:szCs w:val="28"/>
              </w:rPr>
            </w:pPr>
            <w:r w:rsidRPr="00E670EA"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1" w:type="dxa"/>
          </w:tcPr>
          <w:p w14:paraId="1BD2D78D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02A3EA16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7EB7F16D" w14:textId="77777777" w:rsidTr="00E670EA">
        <w:trPr>
          <w:trHeight w:val="65"/>
        </w:trPr>
        <w:tc>
          <w:tcPr>
            <w:tcW w:w="2932" w:type="dxa"/>
            <w:vMerge/>
          </w:tcPr>
          <w:p w14:paraId="7996C8C9" w14:textId="77777777" w:rsidR="00843CAE" w:rsidRPr="00500BEC" w:rsidRDefault="00843CAE" w:rsidP="00500BEC">
            <w:pPr>
              <w:pStyle w:val="Style36"/>
              <w:widowControl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28A1C4E7" w14:textId="77777777" w:rsidR="00843CAE" w:rsidRPr="00E670EA" w:rsidRDefault="00843CAE" w:rsidP="005D3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Cs/>
                <w:sz w:val="28"/>
                <w:szCs w:val="28"/>
              </w:rPr>
              <w:t xml:space="preserve">Практическое занятие </w:t>
            </w:r>
          </w:p>
        </w:tc>
        <w:tc>
          <w:tcPr>
            <w:tcW w:w="1681" w:type="dxa"/>
          </w:tcPr>
          <w:p w14:paraId="610B8B63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12EF3B05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20B8BD6F" w14:textId="77777777" w:rsidTr="00E670EA">
        <w:trPr>
          <w:trHeight w:val="65"/>
        </w:trPr>
        <w:tc>
          <w:tcPr>
            <w:tcW w:w="2932" w:type="dxa"/>
            <w:vMerge/>
          </w:tcPr>
          <w:p w14:paraId="71B5CECB" w14:textId="77777777" w:rsidR="00843CAE" w:rsidRPr="00500BEC" w:rsidRDefault="00843CAE" w:rsidP="00500BEC">
            <w:pPr>
              <w:pStyle w:val="Style36"/>
              <w:widowControl/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57" w:type="dxa"/>
          </w:tcPr>
          <w:p w14:paraId="66CB26AC" w14:textId="77777777" w:rsidR="00843CAE" w:rsidRPr="00E670EA" w:rsidRDefault="00843CAE" w:rsidP="005D3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Cs/>
                <w:sz w:val="28"/>
                <w:szCs w:val="28"/>
              </w:rPr>
              <w:t>Контрольные  работы</w:t>
            </w:r>
          </w:p>
        </w:tc>
        <w:tc>
          <w:tcPr>
            <w:tcW w:w="1681" w:type="dxa"/>
          </w:tcPr>
          <w:p w14:paraId="1A97881A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6A6A6"/>
          </w:tcPr>
          <w:p w14:paraId="424D0B56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14F834C4" w14:textId="77777777" w:rsidTr="00E670EA">
        <w:trPr>
          <w:trHeight w:val="265"/>
        </w:trPr>
        <w:tc>
          <w:tcPr>
            <w:tcW w:w="2932" w:type="dxa"/>
            <w:vMerge/>
          </w:tcPr>
          <w:p w14:paraId="6A4800F8" w14:textId="77777777" w:rsidR="00843CAE" w:rsidRPr="00500BEC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57" w:type="dxa"/>
          </w:tcPr>
          <w:p w14:paraId="675A2C64" w14:textId="77777777" w:rsidR="00843CAE" w:rsidRPr="00500BEC" w:rsidRDefault="00843CAE" w:rsidP="00C43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953B83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500BE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43F82">
              <w:rPr>
                <w:rFonts w:ascii="Times New Roman" w:hAnsi="Times New Roman"/>
                <w:bCs/>
                <w:sz w:val="28"/>
                <w:szCs w:val="28"/>
              </w:rPr>
              <w:t xml:space="preserve">Чтение учебной литературы. </w:t>
            </w:r>
          </w:p>
        </w:tc>
        <w:tc>
          <w:tcPr>
            <w:tcW w:w="1681" w:type="dxa"/>
          </w:tcPr>
          <w:p w14:paraId="0965F3AA" w14:textId="77777777" w:rsidR="00843CAE" w:rsidRPr="00500BEC" w:rsidRDefault="00843CAE" w:rsidP="000314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00B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shd w:val="clear" w:color="auto" w:fill="A6A6A6"/>
          </w:tcPr>
          <w:p w14:paraId="2741737C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1404A090" w14:textId="77777777" w:rsidTr="00E670EA">
        <w:trPr>
          <w:trHeight w:val="265"/>
        </w:trPr>
        <w:tc>
          <w:tcPr>
            <w:tcW w:w="2932" w:type="dxa"/>
            <w:tcBorders>
              <w:right w:val="single" w:sz="4" w:space="0" w:color="auto"/>
            </w:tcBorders>
          </w:tcPr>
          <w:p w14:paraId="110CF914" w14:textId="77777777" w:rsidR="00843CAE" w:rsidRPr="00E670EA" w:rsidRDefault="00670795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Дифференцированный з</w:t>
            </w:r>
            <w:r w:rsidR="00843CAE" w:rsidRPr="00E670EA">
              <w:rPr>
                <w:rFonts w:ascii="Times New Roman" w:hAnsi="Times New Roman"/>
                <w:b/>
                <w:bCs/>
                <w:sz w:val="28"/>
                <w:szCs w:val="28"/>
              </w:rPr>
              <w:t>ачет</w:t>
            </w:r>
          </w:p>
        </w:tc>
        <w:tc>
          <w:tcPr>
            <w:tcW w:w="9057" w:type="dxa"/>
            <w:tcBorders>
              <w:left w:val="single" w:sz="4" w:space="0" w:color="auto"/>
            </w:tcBorders>
          </w:tcPr>
          <w:p w14:paraId="39BC3EBF" w14:textId="77777777" w:rsidR="00843CAE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1" w:type="dxa"/>
          </w:tcPr>
          <w:p w14:paraId="05BFEDFF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shd w:val="clear" w:color="auto" w:fill="A6A6A6"/>
          </w:tcPr>
          <w:p w14:paraId="2F1A037D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CAE" w:rsidRPr="00500BEC" w14:paraId="776F7162" w14:textId="77777777" w:rsidTr="00E670EA">
        <w:trPr>
          <w:trHeight w:val="265"/>
        </w:trPr>
        <w:tc>
          <w:tcPr>
            <w:tcW w:w="11989" w:type="dxa"/>
            <w:gridSpan w:val="2"/>
          </w:tcPr>
          <w:p w14:paraId="1090791A" w14:textId="77777777" w:rsidR="00843CAE" w:rsidRPr="00953B83" w:rsidRDefault="00843CAE" w:rsidP="0050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1681" w:type="dxa"/>
          </w:tcPr>
          <w:p w14:paraId="1182842F" w14:textId="77777777" w:rsidR="00843CAE" w:rsidRPr="004D4A91" w:rsidRDefault="007E4CF5" w:rsidP="00500B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D4A91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1370" w:type="dxa"/>
            <w:shd w:val="clear" w:color="auto" w:fill="A6A6A6"/>
          </w:tcPr>
          <w:p w14:paraId="5715B938" w14:textId="77777777" w:rsidR="00843CAE" w:rsidRPr="00500BEC" w:rsidRDefault="00843CAE" w:rsidP="0050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95DA6DB" w14:textId="77777777" w:rsidR="00FD169A" w:rsidRPr="00FD169A" w:rsidRDefault="00FD169A" w:rsidP="00FD169A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FD169A" w:rsidRPr="00FD169A" w:rsidSect="00CF06C3">
          <w:pgSz w:w="16840" w:h="11907" w:orient="landscape"/>
          <w:pgMar w:top="284" w:right="1134" w:bottom="1134" w:left="992" w:header="709" w:footer="709" w:gutter="0"/>
          <w:cols w:space="720"/>
        </w:sectPr>
      </w:pPr>
    </w:p>
    <w:p w14:paraId="68D6C28C" w14:textId="77777777" w:rsidR="00FD169A" w:rsidRDefault="00FD169A" w:rsidP="00FD16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FD169A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14:paraId="11F26E65" w14:textId="77777777" w:rsidR="000C4805" w:rsidRPr="000C4805" w:rsidRDefault="000C4805" w:rsidP="000C4805"/>
    <w:p w14:paraId="1C81E3FF" w14:textId="77777777" w:rsidR="00F91984" w:rsidRPr="00055D08" w:rsidRDefault="00FD169A" w:rsidP="00F91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D169A"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="00F91984" w:rsidRPr="00055D08">
        <w:rPr>
          <w:rFonts w:ascii="Times New Roman" w:hAnsi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3E14762B" w14:textId="77777777" w:rsidR="0001150B" w:rsidRDefault="0001150B" w:rsidP="0001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8"/>
          <w:szCs w:val="28"/>
        </w:rPr>
        <w:t>Для реализации программы учебной дисциплины должен быть предусмотрен учебный кабинет, оснащенный</w:t>
      </w:r>
      <w:r w:rsidRPr="00941719">
        <w:rPr>
          <w:rFonts w:ascii="Times New Roman" w:hAnsi="Times New Roman"/>
          <w:sz w:val="20"/>
          <w:szCs w:val="20"/>
        </w:rPr>
        <w:t xml:space="preserve"> </w:t>
      </w:r>
      <w:r w:rsidRPr="00941719">
        <w:rPr>
          <w:rFonts w:ascii="Times New Roman" w:hAnsi="Times New Roman"/>
          <w:sz w:val="28"/>
          <w:szCs w:val="28"/>
        </w:rPr>
        <w:t>следующей комплектацией:</w:t>
      </w:r>
    </w:p>
    <w:p w14:paraId="320622DE" w14:textId="77777777" w:rsidR="000B4D85" w:rsidRPr="0001150B" w:rsidRDefault="0001150B" w:rsidP="00F91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1150B">
        <w:rPr>
          <w:rFonts w:ascii="Times New Roman" w:hAnsi="Times New Roman"/>
          <w:sz w:val="28"/>
          <w:szCs w:val="28"/>
        </w:rPr>
        <w:t>компьютер 13, принтер 1, проектор 1, Смарт доска 1, компьютерные столы 12, столы ученические 12, стулья 24, стол письменный 1, стул 1, доска 1.</w:t>
      </w:r>
    </w:p>
    <w:p w14:paraId="307470EC" w14:textId="77777777" w:rsidR="000B4D85" w:rsidRDefault="000B4D85" w:rsidP="00F91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E1CD224" w14:textId="77777777" w:rsidR="00F91984" w:rsidRPr="00055D08" w:rsidRDefault="00F91984" w:rsidP="00F91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55D08">
        <w:rPr>
          <w:rFonts w:ascii="Times New Roman" w:hAnsi="Times New Roman"/>
          <w:b/>
          <w:bCs/>
          <w:sz w:val="28"/>
          <w:szCs w:val="28"/>
        </w:rPr>
        <w:t>3.2. Информационное обеспечение обучения</w:t>
      </w:r>
    </w:p>
    <w:p w14:paraId="32B6A910" w14:textId="77777777" w:rsidR="00F91984" w:rsidRPr="00F91984" w:rsidRDefault="00F91984" w:rsidP="00F91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91984">
        <w:rPr>
          <w:rFonts w:ascii="Times New Roman" w:hAnsi="Times New Roman"/>
          <w:bCs/>
          <w:sz w:val="28"/>
          <w:szCs w:val="28"/>
        </w:rPr>
        <w:t xml:space="preserve">Основные источники: </w:t>
      </w:r>
    </w:p>
    <w:p w14:paraId="24809990" w14:textId="77777777" w:rsidR="00F91984" w:rsidRDefault="00F91984" w:rsidP="00F91984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91984">
        <w:rPr>
          <w:rFonts w:ascii="Times New Roman" w:hAnsi="Times New Roman"/>
          <w:bCs/>
          <w:sz w:val="28"/>
          <w:szCs w:val="28"/>
        </w:rPr>
        <w:t>Михеева Е.В. Информационные технологии в профессиональной деятельности:   –</w:t>
      </w:r>
      <w:r w:rsidR="00055D08">
        <w:rPr>
          <w:rFonts w:ascii="Times New Roman" w:hAnsi="Times New Roman"/>
          <w:bCs/>
          <w:sz w:val="28"/>
          <w:szCs w:val="28"/>
        </w:rPr>
        <w:t xml:space="preserve"> </w:t>
      </w:r>
      <w:r w:rsidRPr="00F91984">
        <w:rPr>
          <w:rFonts w:ascii="Times New Roman" w:hAnsi="Times New Roman"/>
          <w:bCs/>
          <w:sz w:val="28"/>
          <w:szCs w:val="28"/>
        </w:rPr>
        <w:t xml:space="preserve">М: </w:t>
      </w:r>
      <w:r w:rsidR="00EA3045">
        <w:rPr>
          <w:rFonts w:ascii="Times New Roman" w:hAnsi="Times New Roman"/>
          <w:bCs/>
          <w:sz w:val="28"/>
          <w:szCs w:val="28"/>
        </w:rPr>
        <w:t xml:space="preserve">Проспект, </w:t>
      </w:r>
      <w:r w:rsidRPr="00F91984">
        <w:rPr>
          <w:rFonts w:ascii="Times New Roman" w:hAnsi="Times New Roman"/>
          <w:bCs/>
          <w:sz w:val="28"/>
          <w:szCs w:val="28"/>
        </w:rPr>
        <w:t>201</w:t>
      </w:r>
      <w:r w:rsidR="00F51236">
        <w:rPr>
          <w:rFonts w:ascii="Times New Roman" w:hAnsi="Times New Roman"/>
          <w:bCs/>
          <w:sz w:val="28"/>
          <w:szCs w:val="28"/>
        </w:rPr>
        <w:t>5</w:t>
      </w:r>
      <w:r w:rsidR="00055D08">
        <w:rPr>
          <w:rFonts w:ascii="Times New Roman" w:hAnsi="Times New Roman"/>
          <w:bCs/>
          <w:sz w:val="28"/>
          <w:szCs w:val="28"/>
        </w:rPr>
        <w:t>.</w:t>
      </w:r>
      <w:r w:rsidR="00055D08" w:rsidRPr="00055D08">
        <w:rPr>
          <w:rFonts w:ascii="Times New Roman" w:hAnsi="Times New Roman"/>
          <w:bCs/>
          <w:sz w:val="28"/>
          <w:szCs w:val="28"/>
        </w:rPr>
        <w:t xml:space="preserve"> </w:t>
      </w:r>
      <w:r w:rsidR="00055D08" w:rsidRPr="00F91984">
        <w:rPr>
          <w:rFonts w:ascii="Times New Roman" w:hAnsi="Times New Roman"/>
          <w:bCs/>
          <w:sz w:val="28"/>
          <w:szCs w:val="28"/>
        </w:rPr>
        <w:t>–</w:t>
      </w:r>
      <w:r w:rsidR="00055D08">
        <w:rPr>
          <w:rFonts w:ascii="Times New Roman" w:hAnsi="Times New Roman"/>
          <w:bCs/>
          <w:sz w:val="28"/>
          <w:szCs w:val="28"/>
        </w:rPr>
        <w:t xml:space="preserve"> </w:t>
      </w:r>
      <w:r w:rsidRPr="00F91984">
        <w:rPr>
          <w:rFonts w:ascii="Times New Roman" w:hAnsi="Times New Roman"/>
          <w:bCs/>
          <w:sz w:val="28"/>
          <w:szCs w:val="28"/>
        </w:rPr>
        <w:t>448 с.</w:t>
      </w:r>
    </w:p>
    <w:p w14:paraId="748FFF7A" w14:textId="77777777" w:rsidR="00892769" w:rsidRPr="00F91984" w:rsidRDefault="00892769" w:rsidP="00F91984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92769">
        <w:rPr>
          <w:rFonts w:ascii="Times New Roman" w:hAnsi="Times New Roman"/>
          <w:bCs/>
          <w:sz w:val="28"/>
          <w:szCs w:val="28"/>
        </w:rPr>
        <w:t>Михеева, Е.В. Информационные технологии в профессиональной деятельности http://biblioclub.ru/index.php?page=book&amp;id=251602 (дата обращения: 16.01.2020). – Библиогр. в кн. – ISBN 978-5-392-12318-6. – Текст : электронный.</w:t>
      </w:r>
    </w:p>
    <w:p w14:paraId="5348E72D" w14:textId="77777777" w:rsidR="00F91984" w:rsidRPr="00F91984" w:rsidRDefault="00F91984" w:rsidP="00F91984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91984">
        <w:rPr>
          <w:rFonts w:ascii="Times New Roman" w:hAnsi="Times New Roman"/>
          <w:bCs/>
          <w:sz w:val="28"/>
          <w:szCs w:val="28"/>
        </w:rPr>
        <w:t>Михеева Е.В. Практикум по информатике: – М.: ТК Велби, Изд-во Проспект, 201</w:t>
      </w:r>
      <w:r w:rsidR="00F51236">
        <w:rPr>
          <w:rFonts w:ascii="Times New Roman" w:hAnsi="Times New Roman"/>
          <w:bCs/>
          <w:sz w:val="28"/>
          <w:szCs w:val="28"/>
        </w:rPr>
        <w:t>5</w:t>
      </w:r>
      <w:r w:rsidR="00EA3045">
        <w:rPr>
          <w:rFonts w:ascii="Times New Roman" w:hAnsi="Times New Roman"/>
          <w:bCs/>
          <w:sz w:val="28"/>
          <w:szCs w:val="28"/>
        </w:rPr>
        <w:t>.</w:t>
      </w:r>
      <w:r w:rsidR="00EA3045" w:rsidRPr="00EA3045">
        <w:rPr>
          <w:rFonts w:ascii="Times New Roman" w:hAnsi="Times New Roman"/>
          <w:bCs/>
          <w:sz w:val="28"/>
          <w:szCs w:val="28"/>
        </w:rPr>
        <w:t xml:space="preserve"> </w:t>
      </w:r>
      <w:r w:rsidR="00EA3045" w:rsidRPr="00F91984">
        <w:rPr>
          <w:rFonts w:ascii="Times New Roman" w:hAnsi="Times New Roman"/>
          <w:bCs/>
          <w:sz w:val="28"/>
          <w:szCs w:val="28"/>
        </w:rPr>
        <w:t>–</w:t>
      </w:r>
      <w:r w:rsidR="00EA3045">
        <w:rPr>
          <w:rFonts w:ascii="Times New Roman" w:hAnsi="Times New Roman"/>
          <w:bCs/>
          <w:sz w:val="28"/>
          <w:szCs w:val="28"/>
        </w:rPr>
        <w:t xml:space="preserve"> </w:t>
      </w:r>
      <w:r w:rsidRPr="00F91984">
        <w:rPr>
          <w:rFonts w:ascii="Times New Roman" w:hAnsi="Times New Roman"/>
          <w:bCs/>
          <w:sz w:val="28"/>
          <w:szCs w:val="28"/>
        </w:rPr>
        <w:t>391 с</w:t>
      </w:r>
    </w:p>
    <w:p w14:paraId="2ED98CEE" w14:textId="77777777" w:rsidR="00F91984" w:rsidRPr="00F91984" w:rsidRDefault="00F91984" w:rsidP="00F91984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91984">
        <w:rPr>
          <w:rFonts w:ascii="Times New Roman" w:hAnsi="Times New Roman"/>
          <w:bCs/>
          <w:sz w:val="28"/>
          <w:szCs w:val="28"/>
        </w:rPr>
        <w:t>Михеева Е.В. Практикум по информационным технологиям в профессиональной деятельности:  – М.:  Академия, 201</w:t>
      </w:r>
      <w:r w:rsidR="00F51236">
        <w:rPr>
          <w:rFonts w:ascii="Times New Roman" w:hAnsi="Times New Roman"/>
          <w:bCs/>
          <w:sz w:val="28"/>
          <w:szCs w:val="28"/>
        </w:rPr>
        <w:t>6</w:t>
      </w:r>
      <w:r w:rsidR="00EA3045">
        <w:rPr>
          <w:rFonts w:ascii="Times New Roman" w:hAnsi="Times New Roman"/>
          <w:bCs/>
          <w:sz w:val="28"/>
          <w:szCs w:val="28"/>
        </w:rPr>
        <w:t>.</w:t>
      </w:r>
      <w:r w:rsidR="00EA3045" w:rsidRPr="00EA3045">
        <w:rPr>
          <w:rFonts w:ascii="Times New Roman" w:hAnsi="Times New Roman"/>
          <w:bCs/>
          <w:sz w:val="28"/>
          <w:szCs w:val="28"/>
        </w:rPr>
        <w:t xml:space="preserve"> </w:t>
      </w:r>
      <w:r w:rsidR="00EA3045" w:rsidRPr="00F91984">
        <w:rPr>
          <w:rFonts w:ascii="Times New Roman" w:hAnsi="Times New Roman"/>
          <w:bCs/>
          <w:sz w:val="28"/>
          <w:szCs w:val="28"/>
        </w:rPr>
        <w:t>–</w:t>
      </w:r>
      <w:r w:rsidR="00EA3045">
        <w:rPr>
          <w:rFonts w:ascii="Times New Roman" w:hAnsi="Times New Roman"/>
          <w:bCs/>
          <w:sz w:val="28"/>
          <w:szCs w:val="28"/>
        </w:rPr>
        <w:t xml:space="preserve"> </w:t>
      </w:r>
      <w:r w:rsidRPr="00F91984">
        <w:rPr>
          <w:rFonts w:ascii="Times New Roman" w:hAnsi="Times New Roman"/>
          <w:bCs/>
          <w:sz w:val="28"/>
          <w:szCs w:val="28"/>
        </w:rPr>
        <w:t>384 с.</w:t>
      </w:r>
    </w:p>
    <w:p w14:paraId="6B00494B" w14:textId="77777777" w:rsidR="00F91984" w:rsidRPr="00F91984" w:rsidRDefault="00F91984" w:rsidP="00F91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0508C35A" w14:textId="77777777" w:rsidR="00F91984" w:rsidRPr="00F91984" w:rsidRDefault="00F91984" w:rsidP="00F91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91984">
        <w:rPr>
          <w:rFonts w:ascii="Times New Roman" w:hAnsi="Times New Roman"/>
          <w:bCs/>
          <w:sz w:val="28"/>
          <w:szCs w:val="28"/>
        </w:rPr>
        <w:t xml:space="preserve">Дополнительные источники: </w:t>
      </w:r>
    </w:p>
    <w:p w14:paraId="3C3B05F9" w14:textId="77777777" w:rsidR="00F91984" w:rsidRPr="00F91984" w:rsidRDefault="00EA3045" w:rsidP="00CD6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 w:hanging="29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CD668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91984" w:rsidRPr="00F91984">
        <w:rPr>
          <w:rFonts w:ascii="Times New Roman" w:hAnsi="Times New Roman"/>
          <w:bCs/>
          <w:sz w:val="28"/>
          <w:szCs w:val="28"/>
        </w:rPr>
        <w:t>Ганин Н.Б. Современный самоучитель работы в КОМПАС-3D V10 (+ CD-ROM). 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91984" w:rsidRPr="00F91984">
        <w:rPr>
          <w:rFonts w:ascii="Times New Roman" w:hAnsi="Times New Roman"/>
          <w:bCs/>
          <w:sz w:val="28"/>
          <w:szCs w:val="28"/>
        </w:rPr>
        <w:t xml:space="preserve">М.: Издательство: </w:t>
      </w:r>
      <w:hyperlink r:id="rId16" w:tooltip="Издательство" w:history="1">
        <w:r w:rsidR="00F91984" w:rsidRPr="00F91984">
          <w:rPr>
            <w:rStyle w:val="a6"/>
            <w:rFonts w:ascii="Times New Roman" w:hAnsi="Times New Roman"/>
            <w:bCs/>
            <w:sz w:val="28"/>
            <w:szCs w:val="28"/>
          </w:rPr>
          <w:t>ДМК Пресс</w:t>
        </w:r>
      </w:hyperlink>
      <w:r w:rsidR="00F91984" w:rsidRPr="00F91984">
        <w:rPr>
          <w:rFonts w:ascii="Times New Roman" w:hAnsi="Times New Roman"/>
          <w:bCs/>
          <w:sz w:val="28"/>
          <w:szCs w:val="28"/>
        </w:rPr>
        <w:t>, 201</w:t>
      </w:r>
      <w:r w:rsidR="00F51236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.</w:t>
      </w:r>
      <w:r w:rsidRPr="00EA3045">
        <w:rPr>
          <w:rFonts w:ascii="Times New Roman" w:hAnsi="Times New Roman"/>
          <w:bCs/>
          <w:sz w:val="28"/>
          <w:szCs w:val="28"/>
        </w:rPr>
        <w:t xml:space="preserve"> </w:t>
      </w:r>
      <w:r w:rsidRPr="00F91984">
        <w:rPr>
          <w:rFonts w:ascii="Times New Roman" w:hAnsi="Times New Roman"/>
          <w:bCs/>
          <w:sz w:val="28"/>
          <w:szCs w:val="28"/>
        </w:rPr>
        <w:t>–</w:t>
      </w:r>
      <w:r w:rsidR="00F91984" w:rsidRPr="00F91984">
        <w:rPr>
          <w:rFonts w:ascii="Times New Roman" w:hAnsi="Times New Roman"/>
          <w:bCs/>
          <w:sz w:val="28"/>
          <w:szCs w:val="28"/>
        </w:rPr>
        <w:t>512 с.</w:t>
      </w:r>
    </w:p>
    <w:p w14:paraId="3F60F6BA" w14:textId="77777777" w:rsidR="00F91984" w:rsidRPr="00F91984" w:rsidRDefault="00EA3045" w:rsidP="00CD6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 w:hanging="29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F91984" w:rsidRPr="00F91984">
        <w:rPr>
          <w:rFonts w:ascii="Times New Roman" w:hAnsi="Times New Roman"/>
          <w:bCs/>
          <w:sz w:val="28"/>
          <w:szCs w:val="28"/>
        </w:rPr>
        <w:t>Глушаков С.В., Сурядный А.С., Тесленко А.С. Новейшая энциклопедия работы в Интернете. 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91984" w:rsidRPr="00F91984">
        <w:rPr>
          <w:rFonts w:ascii="Times New Roman" w:hAnsi="Times New Roman"/>
          <w:bCs/>
          <w:sz w:val="28"/>
          <w:szCs w:val="28"/>
        </w:rPr>
        <w:t>М.: АСТ: АСТ Москва, 201</w:t>
      </w:r>
      <w:r w:rsidR="00F51236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.</w:t>
      </w:r>
      <w:r w:rsidRPr="00EA3045">
        <w:rPr>
          <w:rFonts w:ascii="Times New Roman" w:hAnsi="Times New Roman"/>
          <w:bCs/>
          <w:sz w:val="28"/>
          <w:szCs w:val="28"/>
        </w:rPr>
        <w:t xml:space="preserve"> </w:t>
      </w:r>
      <w:r w:rsidRPr="00F91984">
        <w:rPr>
          <w:rFonts w:ascii="Times New Roman" w:hAnsi="Times New Roman"/>
          <w:bCs/>
          <w:sz w:val="28"/>
          <w:szCs w:val="28"/>
        </w:rPr>
        <w:t>–</w:t>
      </w:r>
      <w:r w:rsidR="00F91984" w:rsidRPr="00F91984">
        <w:rPr>
          <w:rFonts w:ascii="Times New Roman" w:hAnsi="Times New Roman"/>
          <w:bCs/>
          <w:sz w:val="28"/>
          <w:szCs w:val="28"/>
        </w:rPr>
        <w:t>259с.</w:t>
      </w:r>
    </w:p>
    <w:p w14:paraId="05E60C2D" w14:textId="77777777" w:rsidR="00EA3045" w:rsidRDefault="00EA3045" w:rsidP="00EA3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="00F91984" w:rsidRPr="00EA3045">
        <w:rPr>
          <w:rFonts w:ascii="Times New Roman" w:hAnsi="Times New Roman"/>
          <w:bCs/>
          <w:sz w:val="28"/>
          <w:szCs w:val="28"/>
        </w:rPr>
        <w:t xml:space="preserve">Журавлева И.В., Журавлева М.В. Оформляем документы на персональном компьютере: грамотно и красиво. – М.: ИНФРАМ-М, </w:t>
      </w:r>
      <w:r w:rsidR="001675E3">
        <w:rPr>
          <w:rFonts w:ascii="Times New Roman" w:hAnsi="Times New Roman"/>
          <w:bCs/>
          <w:sz w:val="28"/>
          <w:szCs w:val="28"/>
        </w:rPr>
        <w:t>2019</w:t>
      </w:r>
      <w:r w:rsidRPr="00EA3045">
        <w:rPr>
          <w:rFonts w:ascii="Times New Roman" w:hAnsi="Times New Roman"/>
          <w:bCs/>
          <w:sz w:val="28"/>
          <w:szCs w:val="28"/>
        </w:rPr>
        <w:t xml:space="preserve">. – </w:t>
      </w:r>
      <w:r w:rsidR="00F91984" w:rsidRPr="00EA3045">
        <w:rPr>
          <w:rFonts w:ascii="Times New Roman" w:hAnsi="Times New Roman"/>
          <w:bCs/>
          <w:sz w:val="28"/>
          <w:szCs w:val="28"/>
        </w:rPr>
        <w:t>357 с.</w:t>
      </w:r>
      <w:r w:rsidRPr="00EA3045">
        <w:rPr>
          <w:rFonts w:ascii="Times New Roman" w:hAnsi="Times New Roman"/>
          <w:bCs/>
          <w:sz w:val="28"/>
          <w:szCs w:val="28"/>
        </w:rPr>
        <w:t xml:space="preserve"> </w:t>
      </w:r>
    </w:p>
    <w:p w14:paraId="656DBC37" w14:textId="77777777" w:rsidR="00F91984" w:rsidRPr="00EA3045" w:rsidRDefault="00EA3045" w:rsidP="00EA3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4.  </w:t>
      </w:r>
      <w:r w:rsidR="00F91984" w:rsidRPr="00EA3045">
        <w:rPr>
          <w:rFonts w:ascii="Times New Roman" w:hAnsi="Times New Roman"/>
          <w:bCs/>
          <w:sz w:val="28"/>
          <w:szCs w:val="28"/>
        </w:rPr>
        <w:t>Информационные технологии в архитектуре и строительстве. Учебное пособие. Г.В. Прохорский. Издательство «Кнорус», 201</w:t>
      </w:r>
      <w:r w:rsidR="00F51236" w:rsidRPr="00EA3045">
        <w:rPr>
          <w:rFonts w:ascii="Times New Roman" w:hAnsi="Times New Roman"/>
          <w:bCs/>
          <w:sz w:val="28"/>
          <w:szCs w:val="28"/>
        </w:rPr>
        <w:t>5</w:t>
      </w:r>
      <w:r w:rsidR="00CD6687">
        <w:rPr>
          <w:rFonts w:ascii="Times New Roman" w:hAnsi="Times New Roman"/>
          <w:bCs/>
          <w:sz w:val="28"/>
          <w:szCs w:val="28"/>
        </w:rPr>
        <w:t xml:space="preserve">г. </w:t>
      </w:r>
      <w:r w:rsidR="00CD6687" w:rsidRPr="00F91984">
        <w:rPr>
          <w:rFonts w:ascii="Times New Roman" w:hAnsi="Times New Roman"/>
          <w:bCs/>
          <w:sz w:val="28"/>
          <w:szCs w:val="28"/>
        </w:rPr>
        <w:t>–</w:t>
      </w:r>
      <w:r w:rsidR="00CD6687">
        <w:rPr>
          <w:rFonts w:ascii="Times New Roman" w:hAnsi="Times New Roman"/>
          <w:bCs/>
          <w:sz w:val="28"/>
          <w:szCs w:val="28"/>
        </w:rPr>
        <w:t xml:space="preserve"> </w:t>
      </w:r>
      <w:r w:rsidR="00F91984" w:rsidRPr="00EA3045">
        <w:rPr>
          <w:rFonts w:ascii="Times New Roman" w:hAnsi="Times New Roman"/>
          <w:bCs/>
          <w:sz w:val="28"/>
          <w:szCs w:val="28"/>
        </w:rPr>
        <w:t>451 с.</w:t>
      </w:r>
    </w:p>
    <w:p w14:paraId="3DDA67B7" w14:textId="77777777" w:rsidR="00F91984" w:rsidRPr="00F91984" w:rsidRDefault="00EA3045" w:rsidP="00EA3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 </w:t>
      </w:r>
      <w:r w:rsidR="00F91984" w:rsidRPr="00F91984">
        <w:rPr>
          <w:rFonts w:ascii="Times New Roman" w:hAnsi="Times New Roman"/>
          <w:bCs/>
          <w:sz w:val="28"/>
          <w:szCs w:val="28"/>
        </w:rPr>
        <w:t xml:space="preserve">Немцова Т.И., Назарова Ю.В. Практикум по информатике: учеб. пособие/ Под ред. Л.Г. Гагариной. Ч. </w:t>
      </w:r>
      <w:r w:rsidR="00F91984" w:rsidRPr="00F91984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F91984" w:rsidRPr="00F91984">
        <w:rPr>
          <w:rFonts w:ascii="Times New Roman" w:hAnsi="Times New Roman"/>
          <w:bCs/>
          <w:sz w:val="28"/>
          <w:szCs w:val="28"/>
        </w:rPr>
        <w:t>. – М.:  ФОРУМ, ИНФРА-М, 201</w:t>
      </w:r>
      <w:r w:rsidR="00F51236">
        <w:rPr>
          <w:rFonts w:ascii="Times New Roman" w:hAnsi="Times New Roman"/>
          <w:bCs/>
          <w:sz w:val="28"/>
          <w:szCs w:val="28"/>
        </w:rPr>
        <w:t>6</w:t>
      </w:r>
      <w:r w:rsidR="00F91984" w:rsidRPr="00F91984">
        <w:rPr>
          <w:rFonts w:ascii="Times New Roman" w:hAnsi="Times New Roman"/>
          <w:bCs/>
          <w:sz w:val="28"/>
          <w:szCs w:val="28"/>
        </w:rPr>
        <w:t>.</w:t>
      </w:r>
      <w:r w:rsidR="00CD6687" w:rsidRPr="00CD6687">
        <w:rPr>
          <w:rFonts w:ascii="Times New Roman" w:hAnsi="Times New Roman"/>
          <w:bCs/>
          <w:sz w:val="28"/>
          <w:szCs w:val="28"/>
        </w:rPr>
        <w:t xml:space="preserve"> </w:t>
      </w:r>
      <w:r w:rsidR="00CD6687" w:rsidRPr="00F91984">
        <w:rPr>
          <w:rFonts w:ascii="Times New Roman" w:hAnsi="Times New Roman"/>
          <w:bCs/>
          <w:sz w:val="28"/>
          <w:szCs w:val="28"/>
        </w:rPr>
        <w:t>–</w:t>
      </w:r>
      <w:r w:rsidR="00F91984" w:rsidRPr="00F91984">
        <w:rPr>
          <w:rFonts w:ascii="Times New Roman" w:hAnsi="Times New Roman"/>
          <w:bCs/>
          <w:sz w:val="28"/>
          <w:szCs w:val="28"/>
        </w:rPr>
        <w:t xml:space="preserve"> 319 с.</w:t>
      </w:r>
    </w:p>
    <w:p w14:paraId="7EC9BA3C" w14:textId="77777777" w:rsidR="00F91984" w:rsidRPr="00F91984" w:rsidRDefault="00EA3045" w:rsidP="00EA3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  </w:t>
      </w:r>
      <w:r w:rsidR="00F91984" w:rsidRPr="00F91984">
        <w:rPr>
          <w:rFonts w:ascii="Times New Roman" w:hAnsi="Times New Roman"/>
          <w:bCs/>
          <w:sz w:val="28"/>
          <w:szCs w:val="28"/>
        </w:rPr>
        <w:t>Филимонова Е. В. Информационные технологии в профессиональной деятельности: Учебник. – Ростов н/Д: Феникс, 201</w:t>
      </w:r>
      <w:r w:rsidR="00F51236">
        <w:rPr>
          <w:rFonts w:ascii="Times New Roman" w:hAnsi="Times New Roman"/>
          <w:bCs/>
          <w:sz w:val="28"/>
          <w:szCs w:val="28"/>
        </w:rPr>
        <w:t>5</w:t>
      </w:r>
      <w:r w:rsidR="00CD6687">
        <w:rPr>
          <w:rFonts w:ascii="Times New Roman" w:hAnsi="Times New Roman"/>
          <w:bCs/>
          <w:sz w:val="28"/>
          <w:szCs w:val="28"/>
        </w:rPr>
        <w:t>.</w:t>
      </w:r>
      <w:r w:rsidR="00CD6687" w:rsidRPr="00CD6687">
        <w:rPr>
          <w:rFonts w:ascii="Times New Roman" w:hAnsi="Times New Roman"/>
          <w:bCs/>
          <w:sz w:val="28"/>
          <w:szCs w:val="28"/>
        </w:rPr>
        <w:t xml:space="preserve"> </w:t>
      </w:r>
      <w:r w:rsidR="00CD6687" w:rsidRPr="00F91984">
        <w:rPr>
          <w:rFonts w:ascii="Times New Roman" w:hAnsi="Times New Roman"/>
          <w:bCs/>
          <w:sz w:val="28"/>
          <w:szCs w:val="28"/>
        </w:rPr>
        <w:t>–</w:t>
      </w:r>
      <w:r w:rsidR="00CD6687">
        <w:rPr>
          <w:rFonts w:ascii="Times New Roman" w:hAnsi="Times New Roman"/>
          <w:bCs/>
          <w:sz w:val="28"/>
          <w:szCs w:val="28"/>
        </w:rPr>
        <w:t xml:space="preserve"> </w:t>
      </w:r>
      <w:r w:rsidR="00F91984" w:rsidRPr="00F91984">
        <w:rPr>
          <w:rFonts w:ascii="Times New Roman" w:hAnsi="Times New Roman"/>
          <w:bCs/>
          <w:sz w:val="28"/>
          <w:szCs w:val="28"/>
        </w:rPr>
        <w:t>365 с.</w:t>
      </w:r>
    </w:p>
    <w:p w14:paraId="1BFA7913" w14:textId="77777777" w:rsidR="00F91984" w:rsidRPr="00F91984" w:rsidRDefault="00EA3045" w:rsidP="00EA3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7.  </w:t>
      </w:r>
      <w:r w:rsidR="00F91984" w:rsidRPr="00F91984">
        <w:rPr>
          <w:rFonts w:ascii="Times New Roman" w:hAnsi="Times New Roman"/>
          <w:bCs/>
          <w:sz w:val="28"/>
          <w:szCs w:val="28"/>
        </w:rPr>
        <w:t>Фуфаева Л., Фуфаев Э</w:t>
      </w:r>
      <w:r w:rsidR="00CD6687">
        <w:rPr>
          <w:rFonts w:ascii="Times New Roman" w:hAnsi="Times New Roman"/>
          <w:bCs/>
          <w:sz w:val="28"/>
          <w:szCs w:val="28"/>
        </w:rPr>
        <w:t>. Пакеты прикладных программ.</w:t>
      </w:r>
      <w:r w:rsidR="00CD6687" w:rsidRPr="00CD6687">
        <w:rPr>
          <w:rFonts w:ascii="Times New Roman" w:hAnsi="Times New Roman"/>
          <w:bCs/>
          <w:sz w:val="28"/>
          <w:szCs w:val="28"/>
        </w:rPr>
        <w:t xml:space="preserve"> </w:t>
      </w:r>
      <w:r w:rsidR="00CD6687" w:rsidRPr="00F91984">
        <w:rPr>
          <w:rFonts w:ascii="Times New Roman" w:hAnsi="Times New Roman"/>
          <w:bCs/>
          <w:sz w:val="28"/>
          <w:szCs w:val="28"/>
        </w:rPr>
        <w:t>–</w:t>
      </w:r>
      <w:r w:rsidR="00CD6687">
        <w:rPr>
          <w:rFonts w:ascii="Times New Roman" w:hAnsi="Times New Roman"/>
          <w:bCs/>
          <w:sz w:val="28"/>
          <w:szCs w:val="28"/>
        </w:rPr>
        <w:t xml:space="preserve"> </w:t>
      </w:r>
      <w:r w:rsidR="00F91984" w:rsidRPr="00F91984">
        <w:rPr>
          <w:rFonts w:ascii="Times New Roman" w:hAnsi="Times New Roman"/>
          <w:bCs/>
          <w:sz w:val="28"/>
          <w:szCs w:val="28"/>
        </w:rPr>
        <w:t>М.: Академия</w:t>
      </w:r>
      <w:r w:rsidR="00814FF0">
        <w:rPr>
          <w:rFonts w:ascii="Times New Roman" w:hAnsi="Times New Roman"/>
          <w:bCs/>
          <w:sz w:val="28"/>
          <w:szCs w:val="28"/>
        </w:rPr>
        <w:t>,</w:t>
      </w:r>
      <w:r w:rsidR="00F91984" w:rsidRPr="00F91984">
        <w:rPr>
          <w:rFonts w:ascii="Times New Roman" w:hAnsi="Times New Roman"/>
          <w:bCs/>
          <w:sz w:val="28"/>
          <w:szCs w:val="28"/>
        </w:rPr>
        <w:t xml:space="preserve"> 201</w:t>
      </w:r>
      <w:r w:rsidR="00F51236">
        <w:rPr>
          <w:rFonts w:ascii="Times New Roman" w:hAnsi="Times New Roman"/>
          <w:bCs/>
          <w:sz w:val="28"/>
          <w:szCs w:val="28"/>
        </w:rPr>
        <w:t>6</w:t>
      </w:r>
      <w:r w:rsidR="00CD6687">
        <w:rPr>
          <w:rFonts w:ascii="Times New Roman" w:hAnsi="Times New Roman"/>
          <w:bCs/>
          <w:sz w:val="28"/>
          <w:szCs w:val="28"/>
        </w:rPr>
        <w:t>.</w:t>
      </w:r>
      <w:r w:rsidR="00CD6687" w:rsidRPr="00CD6687">
        <w:rPr>
          <w:rFonts w:ascii="Times New Roman" w:hAnsi="Times New Roman"/>
          <w:bCs/>
          <w:sz w:val="28"/>
          <w:szCs w:val="28"/>
        </w:rPr>
        <w:t xml:space="preserve"> </w:t>
      </w:r>
      <w:r w:rsidR="00CD6687" w:rsidRPr="00F91984">
        <w:rPr>
          <w:rFonts w:ascii="Times New Roman" w:hAnsi="Times New Roman"/>
          <w:bCs/>
          <w:sz w:val="28"/>
          <w:szCs w:val="28"/>
        </w:rPr>
        <w:t>–</w:t>
      </w:r>
      <w:r w:rsidR="00CD6687">
        <w:rPr>
          <w:rFonts w:ascii="Times New Roman" w:hAnsi="Times New Roman"/>
          <w:bCs/>
          <w:sz w:val="28"/>
          <w:szCs w:val="28"/>
        </w:rPr>
        <w:t xml:space="preserve"> </w:t>
      </w:r>
      <w:r w:rsidR="00F91984" w:rsidRPr="00F91984">
        <w:rPr>
          <w:rFonts w:ascii="Times New Roman" w:hAnsi="Times New Roman"/>
          <w:bCs/>
          <w:sz w:val="28"/>
          <w:szCs w:val="28"/>
        </w:rPr>
        <w:t>376 с.</w:t>
      </w:r>
    </w:p>
    <w:p w14:paraId="73038951" w14:textId="77777777" w:rsidR="00F91984" w:rsidRPr="00F91984" w:rsidRDefault="00F91984" w:rsidP="00F91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9B7EA33" w14:textId="77777777" w:rsidR="000B4D85" w:rsidRDefault="000B4D85" w:rsidP="00F91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FA09772" w14:textId="77777777" w:rsidR="00F7521A" w:rsidRDefault="00F7521A" w:rsidP="00F91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EDEBFFD" w14:textId="77777777" w:rsidR="000B4D85" w:rsidRDefault="000B4D85" w:rsidP="00F91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2782301" w14:textId="77777777" w:rsidR="00F91984" w:rsidRPr="00F91984" w:rsidRDefault="00F91984" w:rsidP="00F91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91984">
        <w:rPr>
          <w:rFonts w:ascii="Times New Roman" w:hAnsi="Times New Roman"/>
          <w:bCs/>
          <w:sz w:val="28"/>
          <w:szCs w:val="28"/>
        </w:rPr>
        <w:t>Интернет-источники:</w:t>
      </w:r>
    </w:p>
    <w:p w14:paraId="75E3ABE3" w14:textId="77777777" w:rsidR="00F91984" w:rsidRPr="00F91984" w:rsidRDefault="006955BA" w:rsidP="00F91984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7" w:history="1">
        <w:r w:rsidR="00F7521A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  <w:lang w:val="en-US"/>
          </w:rPr>
          <w:t>http</w:t>
        </w:r>
        <w:r w:rsidR="00F7521A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</w:rPr>
          <w:t>://</w:t>
        </w:r>
        <w:r w:rsidR="00F7521A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  <w:lang w:val="en-US"/>
          </w:rPr>
          <w:t>schools</w:t>
        </w:r>
        <w:r w:rsidR="00F7521A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</w:rPr>
          <w:t>.</w:t>
        </w:r>
        <w:r w:rsidR="00F7521A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  <w:lang w:val="en-US"/>
          </w:rPr>
          <w:t>keldysh</w:t>
        </w:r>
        <w:r w:rsidR="00F7521A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</w:rPr>
          <w:t>.</w:t>
        </w:r>
        <w:r w:rsidR="00F7521A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  <w:lang w:val="en-US"/>
          </w:rPr>
          <w:t>ru</w:t>
        </w:r>
        <w:r w:rsidR="00F7521A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</w:rPr>
          <w:t>/</w:t>
        </w:r>
        <w:r w:rsidR="00F7521A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  <w:lang w:val="en-US"/>
          </w:rPr>
          <w:t>sch</w:t>
        </w:r>
        <w:r w:rsidR="00F7521A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</w:rPr>
          <w:t>444/</w:t>
        </w:r>
        <w:r w:rsidR="00F7521A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  <w:lang w:val="en-US"/>
          </w:rPr>
          <w:t>MUSEUM</w:t>
        </w:r>
        <w:r w:rsidR="00F7521A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</w:rPr>
          <w:t xml:space="preserve"> –</w:t>
        </w:r>
      </w:hyperlink>
      <w:r w:rsidR="00F7521A">
        <w:rPr>
          <w:rFonts w:ascii="Times New Roman" w:hAnsi="Times New Roman"/>
          <w:bCs/>
          <w:sz w:val="28"/>
          <w:szCs w:val="28"/>
        </w:rPr>
        <w:t xml:space="preserve"> </w:t>
      </w:r>
      <w:r w:rsidR="00F91984" w:rsidRPr="00F91984">
        <w:rPr>
          <w:rFonts w:ascii="Times New Roman" w:hAnsi="Times New Roman"/>
          <w:bCs/>
          <w:sz w:val="28"/>
          <w:szCs w:val="28"/>
        </w:rPr>
        <w:t>виртуальный музей</w:t>
      </w:r>
      <w:r w:rsidR="00F7521A">
        <w:rPr>
          <w:rFonts w:ascii="Times New Roman" w:hAnsi="Times New Roman"/>
          <w:bCs/>
          <w:sz w:val="28"/>
          <w:szCs w:val="28"/>
        </w:rPr>
        <w:t xml:space="preserve"> информатики</w:t>
      </w:r>
      <w:r w:rsidR="00795823" w:rsidRPr="00795823">
        <w:rPr>
          <w:rFonts w:ascii="Times New Roman" w:hAnsi="Times New Roman"/>
          <w:sz w:val="28"/>
          <w:szCs w:val="28"/>
        </w:rPr>
        <w:t xml:space="preserve"> </w:t>
      </w:r>
      <w:r w:rsidR="00EE42EA">
        <w:rPr>
          <w:rFonts w:ascii="Times New Roman" w:hAnsi="Times New Roman"/>
          <w:sz w:val="28"/>
          <w:szCs w:val="28"/>
        </w:rPr>
        <w:t xml:space="preserve">(дата обращения </w:t>
      </w:r>
      <w:r w:rsidR="00C3769E">
        <w:rPr>
          <w:rFonts w:ascii="Times New Roman" w:hAnsi="Times New Roman"/>
          <w:sz w:val="28"/>
          <w:szCs w:val="28"/>
        </w:rPr>
        <w:t>20.12</w:t>
      </w:r>
      <w:r w:rsidR="00795823">
        <w:rPr>
          <w:rFonts w:ascii="Times New Roman" w:hAnsi="Times New Roman"/>
          <w:sz w:val="28"/>
          <w:szCs w:val="28"/>
        </w:rPr>
        <w:t>.</w:t>
      </w:r>
      <w:r w:rsidR="001675E3">
        <w:rPr>
          <w:rFonts w:ascii="Times New Roman" w:hAnsi="Times New Roman"/>
          <w:sz w:val="28"/>
          <w:szCs w:val="28"/>
        </w:rPr>
        <w:t>2019</w:t>
      </w:r>
      <w:r w:rsidR="00795823">
        <w:rPr>
          <w:rFonts w:ascii="Times New Roman" w:hAnsi="Times New Roman"/>
          <w:sz w:val="28"/>
          <w:szCs w:val="28"/>
        </w:rPr>
        <w:t>)</w:t>
      </w:r>
      <w:r w:rsidR="00F7521A">
        <w:rPr>
          <w:rFonts w:ascii="Times New Roman" w:hAnsi="Times New Roman"/>
          <w:sz w:val="28"/>
          <w:szCs w:val="28"/>
        </w:rPr>
        <w:t>.</w:t>
      </w:r>
    </w:p>
    <w:p w14:paraId="3A460B17" w14:textId="77777777" w:rsidR="00F91984" w:rsidRPr="00F91984" w:rsidRDefault="006955BA" w:rsidP="00F91984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8" w:history="1">
        <w:r w:rsidR="00F7521A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</w:rPr>
          <w:t>http://videouroki.net/</w:t>
        </w:r>
      </w:hyperlink>
      <w:r w:rsidR="00F7521A" w:rsidRPr="00F7521A">
        <w:rPr>
          <w:rFonts w:ascii="Times New Roman" w:hAnsi="Times New Roman"/>
          <w:bCs/>
          <w:sz w:val="28"/>
          <w:szCs w:val="28"/>
        </w:rPr>
        <w:t xml:space="preserve"> –</w:t>
      </w:r>
      <w:r w:rsidR="00F7521A">
        <w:rPr>
          <w:rFonts w:ascii="Times New Roman" w:hAnsi="Times New Roman"/>
          <w:bCs/>
          <w:sz w:val="28"/>
          <w:szCs w:val="28"/>
        </w:rPr>
        <w:t xml:space="preserve"> </w:t>
      </w:r>
      <w:r w:rsidR="00F91984" w:rsidRPr="00F91984">
        <w:rPr>
          <w:rFonts w:ascii="Times New Roman" w:hAnsi="Times New Roman"/>
          <w:bCs/>
          <w:sz w:val="28"/>
          <w:szCs w:val="28"/>
        </w:rPr>
        <w:t>Уроки информатики, видеоуроки по и</w:t>
      </w:r>
      <w:r w:rsidR="00F7521A">
        <w:rPr>
          <w:rFonts w:ascii="Times New Roman" w:hAnsi="Times New Roman"/>
          <w:bCs/>
          <w:sz w:val="28"/>
          <w:szCs w:val="28"/>
        </w:rPr>
        <w:t>нформатике с детальным разбором</w:t>
      </w:r>
      <w:r w:rsidR="00795823" w:rsidRPr="00795823">
        <w:rPr>
          <w:rFonts w:ascii="Times New Roman" w:hAnsi="Times New Roman"/>
          <w:sz w:val="28"/>
          <w:szCs w:val="28"/>
        </w:rPr>
        <w:t xml:space="preserve"> </w:t>
      </w:r>
      <w:r w:rsidR="00EE42EA">
        <w:rPr>
          <w:rFonts w:ascii="Times New Roman" w:hAnsi="Times New Roman"/>
          <w:sz w:val="28"/>
          <w:szCs w:val="28"/>
        </w:rPr>
        <w:t xml:space="preserve">(дата обращения </w:t>
      </w:r>
      <w:r w:rsidR="00C3769E">
        <w:rPr>
          <w:rFonts w:ascii="Times New Roman" w:hAnsi="Times New Roman"/>
          <w:sz w:val="28"/>
          <w:szCs w:val="28"/>
        </w:rPr>
        <w:t>20.12</w:t>
      </w:r>
      <w:r w:rsidR="007A79CA">
        <w:rPr>
          <w:rFonts w:ascii="Times New Roman" w:hAnsi="Times New Roman"/>
          <w:sz w:val="28"/>
          <w:szCs w:val="28"/>
        </w:rPr>
        <w:t>.</w:t>
      </w:r>
      <w:r w:rsidR="001675E3">
        <w:rPr>
          <w:rFonts w:ascii="Times New Roman" w:hAnsi="Times New Roman"/>
          <w:sz w:val="28"/>
          <w:szCs w:val="28"/>
        </w:rPr>
        <w:t>2019</w:t>
      </w:r>
      <w:r w:rsidR="00795823">
        <w:rPr>
          <w:rFonts w:ascii="Times New Roman" w:hAnsi="Times New Roman"/>
          <w:sz w:val="28"/>
          <w:szCs w:val="28"/>
        </w:rPr>
        <w:t>)</w:t>
      </w:r>
      <w:r w:rsidR="00F7521A">
        <w:rPr>
          <w:rFonts w:ascii="Times New Roman" w:hAnsi="Times New Roman"/>
          <w:sz w:val="28"/>
          <w:szCs w:val="28"/>
        </w:rPr>
        <w:t>.</w:t>
      </w:r>
    </w:p>
    <w:p w14:paraId="2C24534A" w14:textId="77777777" w:rsidR="00F91984" w:rsidRPr="00F7521A" w:rsidRDefault="00F91984" w:rsidP="00F91984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91984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F7521A">
        <w:rPr>
          <w:rFonts w:ascii="Times New Roman" w:hAnsi="Times New Roman"/>
          <w:bCs/>
          <w:sz w:val="28"/>
          <w:szCs w:val="28"/>
        </w:rPr>
        <w:t>.</w:t>
      </w:r>
      <w:r w:rsidRPr="00F91984">
        <w:rPr>
          <w:rFonts w:ascii="Times New Roman" w:hAnsi="Times New Roman"/>
          <w:bCs/>
          <w:sz w:val="28"/>
          <w:szCs w:val="28"/>
          <w:lang w:val="en-US"/>
        </w:rPr>
        <w:t>globator</w:t>
      </w:r>
      <w:r w:rsidRPr="00F7521A">
        <w:rPr>
          <w:rFonts w:ascii="Times New Roman" w:hAnsi="Times New Roman"/>
          <w:bCs/>
          <w:sz w:val="28"/>
          <w:szCs w:val="28"/>
        </w:rPr>
        <w:t>.</w:t>
      </w:r>
      <w:r w:rsidRPr="00F91984">
        <w:rPr>
          <w:rFonts w:ascii="Times New Roman" w:hAnsi="Times New Roman"/>
          <w:bCs/>
          <w:sz w:val="28"/>
          <w:szCs w:val="28"/>
          <w:lang w:val="en-US"/>
        </w:rPr>
        <w:t>ne</w:t>
      </w:r>
      <w:r w:rsidR="00F7521A">
        <w:rPr>
          <w:rFonts w:ascii="Times New Roman" w:hAnsi="Times New Roman"/>
          <w:bCs/>
          <w:sz w:val="28"/>
          <w:szCs w:val="28"/>
          <w:lang w:val="en-US"/>
        </w:rPr>
        <w:t>t</w:t>
      </w:r>
      <w:r w:rsidR="00F7521A" w:rsidRPr="00F7521A">
        <w:rPr>
          <w:rFonts w:ascii="Times New Roman" w:hAnsi="Times New Roman"/>
          <w:bCs/>
          <w:sz w:val="28"/>
          <w:szCs w:val="28"/>
        </w:rPr>
        <w:t xml:space="preserve">, </w:t>
      </w:r>
      <w:r w:rsidR="00F7521A">
        <w:rPr>
          <w:rFonts w:ascii="Times New Roman" w:hAnsi="Times New Roman"/>
          <w:bCs/>
          <w:sz w:val="28"/>
          <w:szCs w:val="28"/>
          <w:lang w:val="en-US"/>
        </w:rPr>
        <w:t>http</w:t>
      </w:r>
      <w:r w:rsidR="00F7521A" w:rsidRPr="00F7521A">
        <w:rPr>
          <w:rFonts w:ascii="Times New Roman" w:hAnsi="Times New Roman"/>
          <w:bCs/>
          <w:sz w:val="28"/>
          <w:szCs w:val="28"/>
        </w:rPr>
        <w:t>://</w:t>
      </w:r>
      <w:r w:rsidR="00F7521A">
        <w:rPr>
          <w:rFonts w:ascii="Times New Roman" w:hAnsi="Times New Roman"/>
          <w:bCs/>
          <w:sz w:val="28"/>
          <w:szCs w:val="28"/>
          <w:lang w:val="en-US"/>
        </w:rPr>
        <w:t>photoshopschool</w:t>
      </w:r>
      <w:r w:rsidR="00F7521A" w:rsidRPr="00F7521A">
        <w:rPr>
          <w:rFonts w:ascii="Times New Roman" w:hAnsi="Times New Roman"/>
          <w:bCs/>
          <w:sz w:val="28"/>
          <w:szCs w:val="28"/>
        </w:rPr>
        <w:t>.</w:t>
      </w:r>
      <w:r w:rsidR="00F7521A">
        <w:rPr>
          <w:rFonts w:ascii="Times New Roman" w:hAnsi="Times New Roman"/>
          <w:bCs/>
          <w:sz w:val="28"/>
          <w:szCs w:val="28"/>
          <w:lang w:val="en-US"/>
        </w:rPr>
        <w:t>ru</w:t>
      </w:r>
      <w:r w:rsidR="00F7521A" w:rsidRPr="00F7521A">
        <w:rPr>
          <w:rFonts w:ascii="Times New Roman" w:hAnsi="Times New Roman"/>
          <w:bCs/>
          <w:sz w:val="28"/>
          <w:szCs w:val="28"/>
        </w:rPr>
        <w:t xml:space="preserve">/ </w:t>
      </w:r>
      <w:r w:rsidR="00F7521A" w:rsidRPr="00F91984">
        <w:rPr>
          <w:rFonts w:ascii="Times New Roman" w:hAnsi="Times New Roman"/>
          <w:bCs/>
          <w:sz w:val="28"/>
          <w:szCs w:val="28"/>
        </w:rPr>
        <w:t>–</w:t>
      </w:r>
      <w:r w:rsidRPr="00F7521A">
        <w:rPr>
          <w:rFonts w:ascii="Times New Roman" w:hAnsi="Times New Roman"/>
          <w:bCs/>
          <w:sz w:val="28"/>
          <w:szCs w:val="28"/>
        </w:rPr>
        <w:t xml:space="preserve"> </w:t>
      </w:r>
      <w:r w:rsidRPr="00F91984">
        <w:rPr>
          <w:rFonts w:ascii="Times New Roman" w:hAnsi="Times New Roman"/>
          <w:bCs/>
          <w:sz w:val="28"/>
          <w:szCs w:val="28"/>
        </w:rPr>
        <w:t>Уроки</w:t>
      </w:r>
      <w:r w:rsidR="00F7521A" w:rsidRPr="00F7521A">
        <w:rPr>
          <w:rFonts w:ascii="Times New Roman" w:hAnsi="Times New Roman"/>
          <w:bCs/>
          <w:sz w:val="28"/>
          <w:szCs w:val="28"/>
        </w:rPr>
        <w:t xml:space="preserve"> </w:t>
      </w:r>
      <w:r w:rsidR="00F7521A">
        <w:rPr>
          <w:rFonts w:ascii="Times New Roman" w:hAnsi="Times New Roman"/>
          <w:bCs/>
          <w:sz w:val="28"/>
          <w:szCs w:val="28"/>
          <w:lang w:val="en-US"/>
        </w:rPr>
        <w:t>Photoshop</w:t>
      </w:r>
      <w:r w:rsidR="00795823" w:rsidRPr="00F7521A">
        <w:rPr>
          <w:rFonts w:ascii="Times New Roman" w:hAnsi="Times New Roman"/>
          <w:sz w:val="28"/>
          <w:szCs w:val="28"/>
        </w:rPr>
        <w:t xml:space="preserve"> </w:t>
      </w:r>
      <w:r w:rsidR="00795823">
        <w:rPr>
          <w:rFonts w:ascii="Times New Roman" w:hAnsi="Times New Roman"/>
          <w:sz w:val="28"/>
          <w:szCs w:val="28"/>
        </w:rPr>
        <w:t xml:space="preserve">(дата обращения </w:t>
      </w:r>
      <w:r w:rsidR="00C3769E">
        <w:rPr>
          <w:rFonts w:ascii="Times New Roman" w:hAnsi="Times New Roman"/>
          <w:sz w:val="28"/>
          <w:szCs w:val="28"/>
        </w:rPr>
        <w:t>20.12</w:t>
      </w:r>
      <w:r w:rsidR="00795823">
        <w:rPr>
          <w:rFonts w:ascii="Times New Roman" w:hAnsi="Times New Roman"/>
          <w:sz w:val="28"/>
          <w:szCs w:val="28"/>
        </w:rPr>
        <w:t>.</w:t>
      </w:r>
      <w:r w:rsidR="001675E3">
        <w:rPr>
          <w:rFonts w:ascii="Times New Roman" w:hAnsi="Times New Roman"/>
          <w:sz w:val="28"/>
          <w:szCs w:val="28"/>
        </w:rPr>
        <w:t>2019</w:t>
      </w:r>
      <w:r w:rsidR="00795823">
        <w:rPr>
          <w:rFonts w:ascii="Times New Roman" w:hAnsi="Times New Roman"/>
          <w:sz w:val="28"/>
          <w:szCs w:val="28"/>
        </w:rPr>
        <w:t>)</w:t>
      </w:r>
      <w:r w:rsidR="00F7521A">
        <w:rPr>
          <w:rFonts w:ascii="Times New Roman" w:hAnsi="Times New Roman"/>
          <w:sz w:val="28"/>
          <w:szCs w:val="28"/>
        </w:rPr>
        <w:t>.</w:t>
      </w:r>
    </w:p>
    <w:p w14:paraId="089C00DF" w14:textId="77777777" w:rsidR="00F91984" w:rsidRPr="00F91984" w:rsidRDefault="006955BA" w:rsidP="00F91984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9" w:history="1">
        <w:r w:rsidR="00F7521A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</w:rPr>
          <w:t>www.comp-science.narod.ru</w:t>
        </w:r>
      </w:hyperlink>
      <w:r w:rsidR="00F7521A">
        <w:rPr>
          <w:rFonts w:ascii="Times New Roman" w:hAnsi="Times New Roman"/>
          <w:bCs/>
          <w:sz w:val="28"/>
          <w:szCs w:val="28"/>
        </w:rPr>
        <w:t xml:space="preserve"> </w:t>
      </w:r>
      <w:r w:rsidR="00F7521A" w:rsidRPr="00F91984">
        <w:rPr>
          <w:rFonts w:ascii="Times New Roman" w:hAnsi="Times New Roman"/>
          <w:bCs/>
          <w:sz w:val="28"/>
          <w:szCs w:val="28"/>
        </w:rPr>
        <w:t>–</w:t>
      </w:r>
      <w:r w:rsidR="00F7521A">
        <w:rPr>
          <w:rFonts w:ascii="Times New Roman" w:hAnsi="Times New Roman"/>
          <w:bCs/>
          <w:sz w:val="28"/>
          <w:szCs w:val="28"/>
        </w:rPr>
        <w:t xml:space="preserve"> </w:t>
      </w:r>
      <w:r w:rsidR="00F91984" w:rsidRPr="00F91984">
        <w:rPr>
          <w:rFonts w:ascii="Times New Roman" w:hAnsi="Times New Roman"/>
          <w:bCs/>
          <w:sz w:val="28"/>
          <w:szCs w:val="28"/>
        </w:rPr>
        <w:t>Дидакти</w:t>
      </w:r>
      <w:r w:rsidR="00F7521A">
        <w:rPr>
          <w:rFonts w:ascii="Times New Roman" w:hAnsi="Times New Roman"/>
          <w:bCs/>
          <w:sz w:val="28"/>
          <w:szCs w:val="28"/>
        </w:rPr>
        <w:t xml:space="preserve">ческие материалы по информатике </w:t>
      </w:r>
      <w:r w:rsidR="00795823" w:rsidRPr="00795823">
        <w:rPr>
          <w:rFonts w:ascii="Times New Roman" w:hAnsi="Times New Roman"/>
          <w:sz w:val="28"/>
          <w:szCs w:val="28"/>
        </w:rPr>
        <w:t xml:space="preserve"> </w:t>
      </w:r>
      <w:r w:rsidR="00795823">
        <w:rPr>
          <w:rFonts w:ascii="Times New Roman" w:hAnsi="Times New Roman"/>
          <w:sz w:val="28"/>
          <w:szCs w:val="28"/>
        </w:rPr>
        <w:t xml:space="preserve">(дата обращения </w:t>
      </w:r>
      <w:r w:rsidR="00C3769E">
        <w:rPr>
          <w:rFonts w:ascii="Times New Roman" w:hAnsi="Times New Roman"/>
          <w:sz w:val="28"/>
          <w:szCs w:val="28"/>
        </w:rPr>
        <w:t>20.12</w:t>
      </w:r>
      <w:r w:rsidR="00795823">
        <w:rPr>
          <w:rFonts w:ascii="Times New Roman" w:hAnsi="Times New Roman"/>
          <w:sz w:val="28"/>
          <w:szCs w:val="28"/>
        </w:rPr>
        <w:t>.</w:t>
      </w:r>
      <w:r w:rsidR="001675E3">
        <w:rPr>
          <w:rFonts w:ascii="Times New Roman" w:hAnsi="Times New Roman"/>
          <w:sz w:val="28"/>
          <w:szCs w:val="28"/>
        </w:rPr>
        <w:t>2019</w:t>
      </w:r>
      <w:r w:rsidR="00795823">
        <w:rPr>
          <w:rFonts w:ascii="Times New Roman" w:hAnsi="Times New Roman"/>
          <w:sz w:val="28"/>
          <w:szCs w:val="28"/>
        </w:rPr>
        <w:t>)</w:t>
      </w:r>
      <w:r w:rsidR="00F7521A">
        <w:rPr>
          <w:rFonts w:ascii="Times New Roman" w:hAnsi="Times New Roman"/>
          <w:sz w:val="28"/>
          <w:szCs w:val="28"/>
        </w:rPr>
        <w:t>.</w:t>
      </w:r>
    </w:p>
    <w:p w14:paraId="63DA2D52" w14:textId="77777777" w:rsidR="00F91984" w:rsidRPr="00F91984" w:rsidRDefault="00F91984" w:rsidP="00F91984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91984">
        <w:rPr>
          <w:rFonts w:ascii="Times New Roman" w:hAnsi="Times New Roman"/>
          <w:bCs/>
          <w:sz w:val="28"/>
          <w:szCs w:val="28"/>
        </w:rPr>
        <w:t>http://www.stilia.ru</w:t>
      </w:r>
      <w:r w:rsidR="00F7521A">
        <w:rPr>
          <w:rFonts w:ascii="Times New Roman" w:hAnsi="Times New Roman"/>
          <w:bCs/>
          <w:sz w:val="28"/>
          <w:szCs w:val="28"/>
        </w:rPr>
        <w:t xml:space="preserve">/ </w:t>
      </w:r>
      <w:r w:rsidR="00F7521A" w:rsidRPr="00F91984">
        <w:rPr>
          <w:rFonts w:ascii="Times New Roman" w:hAnsi="Times New Roman"/>
          <w:bCs/>
          <w:sz w:val="28"/>
          <w:szCs w:val="28"/>
        </w:rPr>
        <w:t>–</w:t>
      </w:r>
      <w:r w:rsidR="00F7521A">
        <w:rPr>
          <w:rFonts w:ascii="Times New Roman" w:hAnsi="Times New Roman"/>
          <w:bCs/>
          <w:sz w:val="28"/>
          <w:szCs w:val="28"/>
        </w:rPr>
        <w:t xml:space="preserve"> сайт о компьютерной графике</w:t>
      </w:r>
      <w:r w:rsidR="00795823" w:rsidRPr="00795823">
        <w:rPr>
          <w:rFonts w:ascii="Times New Roman" w:hAnsi="Times New Roman"/>
          <w:sz w:val="28"/>
          <w:szCs w:val="28"/>
        </w:rPr>
        <w:t xml:space="preserve"> </w:t>
      </w:r>
      <w:r w:rsidR="00EE42EA">
        <w:rPr>
          <w:rFonts w:ascii="Times New Roman" w:hAnsi="Times New Roman"/>
          <w:sz w:val="28"/>
          <w:szCs w:val="28"/>
        </w:rPr>
        <w:t xml:space="preserve">(дата обращения </w:t>
      </w:r>
      <w:r w:rsidR="00C3769E">
        <w:rPr>
          <w:rFonts w:ascii="Times New Roman" w:hAnsi="Times New Roman"/>
          <w:sz w:val="28"/>
          <w:szCs w:val="28"/>
        </w:rPr>
        <w:t>20.12</w:t>
      </w:r>
      <w:r w:rsidR="00795823">
        <w:rPr>
          <w:rFonts w:ascii="Times New Roman" w:hAnsi="Times New Roman"/>
          <w:sz w:val="28"/>
          <w:szCs w:val="28"/>
        </w:rPr>
        <w:t>.</w:t>
      </w:r>
      <w:r w:rsidR="001675E3">
        <w:rPr>
          <w:rFonts w:ascii="Times New Roman" w:hAnsi="Times New Roman"/>
          <w:sz w:val="28"/>
          <w:szCs w:val="28"/>
        </w:rPr>
        <w:t>2019</w:t>
      </w:r>
      <w:r w:rsidR="00795823">
        <w:rPr>
          <w:rFonts w:ascii="Times New Roman" w:hAnsi="Times New Roman"/>
          <w:sz w:val="28"/>
          <w:szCs w:val="28"/>
        </w:rPr>
        <w:t>)</w:t>
      </w:r>
      <w:r w:rsidR="00F7521A">
        <w:rPr>
          <w:rFonts w:ascii="Times New Roman" w:hAnsi="Times New Roman"/>
          <w:sz w:val="28"/>
          <w:szCs w:val="28"/>
        </w:rPr>
        <w:t>.</w:t>
      </w:r>
    </w:p>
    <w:p w14:paraId="4409997A" w14:textId="77777777" w:rsidR="00F91984" w:rsidRPr="00181239" w:rsidRDefault="006955BA" w:rsidP="00F91984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0" w:history="1">
        <w:r w:rsidR="00F91984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</w:rPr>
          <w:t>http://lib.ru/</w:t>
        </w:r>
      </w:hyperlink>
      <w:r w:rsidR="00F91984" w:rsidRPr="00F7521A">
        <w:rPr>
          <w:rFonts w:ascii="Times New Roman" w:hAnsi="Times New Roman"/>
          <w:bCs/>
          <w:sz w:val="28"/>
          <w:szCs w:val="28"/>
        </w:rPr>
        <w:t xml:space="preserve">, </w:t>
      </w:r>
      <w:hyperlink r:id="rId21" w:history="1">
        <w:r w:rsidR="00F91984" w:rsidRPr="00F7521A">
          <w:rPr>
            <w:rStyle w:val="a6"/>
            <w:rFonts w:ascii="Times New Roman" w:hAnsi="Times New Roman"/>
            <w:bCs/>
            <w:color w:val="auto"/>
            <w:sz w:val="28"/>
            <w:szCs w:val="28"/>
          </w:rPr>
          <w:t>www.voronezh.net/library/</w:t>
        </w:r>
      </w:hyperlink>
      <w:r w:rsidR="00F91984" w:rsidRPr="00F7521A">
        <w:rPr>
          <w:rFonts w:ascii="Times New Roman" w:hAnsi="Times New Roman"/>
          <w:bCs/>
          <w:sz w:val="28"/>
          <w:szCs w:val="28"/>
        </w:rPr>
        <w:t>,</w:t>
      </w:r>
      <w:r w:rsidR="00F91984" w:rsidRPr="00F91984">
        <w:rPr>
          <w:rFonts w:ascii="Times New Roman" w:hAnsi="Times New Roman"/>
          <w:bCs/>
          <w:sz w:val="28"/>
          <w:szCs w:val="28"/>
        </w:rPr>
        <w:t xml:space="preserve"> books.khark</w:t>
      </w:r>
      <w:r w:rsidR="00F7521A">
        <w:rPr>
          <w:rFonts w:ascii="Times New Roman" w:hAnsi="Times New Roman"/>
          <w:bCs/>
          <w:sz w:val="28"/>
          <w:szCs w:val="28"/>
        </w:rPr>
        <w:t>ov.com</w:t>
      </w:r>
      <w:r w:rsidR="00181239">
        <w:rPr>
          <w:rFonts w:ascii="Times New Roman" w:hAnsi="Times New Roman"/>
          <w:bCs/>
          <w:sz w:val="28"/>
          <w:szCs w:val="28"/>
        </w:rPr>
        <w:t xml:space="preserve"> </w:t>
      </w:r>
      <w:r w:rsidR="00F7521A">
        <w:rPr>
          <w:rFonts w:ascii="Times New Roman" w:hAnsi="Times New Roman"/>
          <w:bCs/>
          <w:sz w:val="28"/>
          <w:szCs w:val="28"/>
        </w:rPr>
        <w:t xml:space="preserve"> – электронные библиотеки </w:t>
      </w:r>
      <w:r w:rsidR="00795823" w:rsidRPr="00795823">
        <w:rPr>
          <w:rFonts w:ascii="Times New Roman" w:hAnsi="Times New Roman"/>
          <w:sz w:val="28"/>
          <w:szCs w:val="28"/>
        </w:rPr>
        <w:t xml:space="preserve"> </w:t>
      </w:r>
      <w:r w:rsidR="00EE42EA">
        <w:rPr>
          <w:rFonts w:ascii="Times New Roman" w:hAnsi="Times New Roman"/>
          <w:sz w:val="28"/>
          <w:szCs w:val="28"/>
        </w:rPr>
        <w:t xml:space="preserve">(дата обращения </w:t>
      </w:r>
      <w:r w:rsidR="00C3769E">
        <w:rPr>
          <w:rFonts w:ascii="Times New Roman" w:hAnsi="Times New Roman"/>
          <w:sz w:val="28"/>
          <w:szCs w:val="28"/>
        </w:rPr>
        <w:t>20.12</w:t>
      </w:r>
      <w:r w:rsidR="00795823">
        <w:rPr>
          <w:rFonts w:ascii="Times New Roman" w:hAnsi="Times New Roman"/>
          <w:sz w:val="28"/>
          <w:szCs w:val="28"/>
        </w:rPr>
        <w:t>.</w:t>
      </w:r>
      <w:r w:rsidR="001675E3">
        <w:rPr>
          <w:rFonts w:ascii="Times New Roman" w:hAnsi="Times New Roman"/>
          <w:sz w:val="28"/>
          <w:szCs w:val="28"/>
        </w:rPr>
        <w:t>2019</w:t>
      </w:r>
      <w:r w:rsidR="00795823">
        <w:rPr>
          <w:rFonts w:ascii="Times New Roman" w:hAnsi="Times New Roman"/>
          <w:sz w:val="28"/>
          <w:szCs w:val="28"/>
        </w:rPr>
        <w:t>)</w:t>
      </w:r>
      <w:r w:rsidR="00F7521A">
        <w:rPr>
          <w:rFonts w:ascii="Times New Roman" w:hAnsi="Times New Roman"/>
          <w:sz w:val="28"/>
          <w:szCs w:val="28"/>
        </w:rPr>
        <w:t>.</w:t>
      </w:r>
    </w:p>
    <w:p w14:paraId="3F51AC5F" w14:textId="77777777" w:rsidR="00181239" w:rsidRPr="00181239" w:rsidRDefault="006955BA" w:rsidP="00F91984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2" w:history="1">
        <w:r w:rsidR="00181239" w:rsidRPr="002452D6">
          <w:rPr>
            <w:rStyle w:val="a6"/>
            <w:rFonts w:ascii="Times New Roman" w:hAnsi="Times New Roman"/>
            <w:sz w:val="28"/>
            <w:szCs w:val="28"/>
          </w:rPr>
          <w:t>http://biblioclub.ru/index.php?page=book&amp;id=251602</w:t>
        </w:r>
      </w:hyperlink>
      <w:r w:rsidR="0018123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81239" w:rsidRPr="00181239">
        <w:rPr>
          <w:rFonts w:ascii="Times New Roman" w:hAnsi="Times New Roman"/>
          <w:color w:val="000000"/>
          <w:sz w:val="28"/>
          <w:szCs w:val="28"/>
        </w:rPr>
        <w:t xml:space="preserve"> (дата обращения: 16.</w:t>
      </w:r>
      <w:r w:rsidR="00181239">
        <w:rPr>
          <w:rFonts w:ascii="Times New Roman" w:hAnsi="Times New Roman"/>
          <w:color w:val="000000"/>
          <w:sz w:val="28"/>
          <w:szCs w:val="28"/>
        </w:rPr>
        <w:t>12</w:t>
      </w:r>
      <w:r w:rsidR="00181239" w:rsidRPr="00181239">
        <w:rPr>
          <w:rFonts w:ascii="Times New Roman" w:hAnsi="Times New Roman"/>
          <w:color w:val="000000"/>
          <w:sz w:val="28"/>
          <w:szCs w:val="28"/>
        </w:rPr>
        <w:t>.20</w:t>
      </w:r>
      <w:r w:rsidR="00181239">
        <w:rPr>
          <w:rFonts w:ascii="Times New Roman" w:hAnsi="Times New Roman"/>
          <w:color w:val="000000"/>
          <w:sz w:val="28"/>
          <w:szCs w:val="28"/>
        </w:rPr>
        <w:t>19</w:t>
      </w:r>
      <w:r w:rsidR="00181239" w:rsidRPr="00181239">
        <w:rPr>
          <w:rFonts w:ascii="Times New Roman" w:hAnsi="Times New Roman"/>
          <w:color w:val="000000"/>
          <w:sz w:val="28"/>
          <w:szCs w:val="28"/>
        </w:rPr>
        <w:t>). – Библиогр. в кн. – ISBN 978-5-392-12318-6. – Текст : электронный.</w:t>
      </w:r>
    </w:p>
    <w:p w14:paraId="3B4E8431" w14:textId="77777777" w:rsidR="00FD169A" w:rsidRPr="00F91984" w:rsidRDefault="007A70B9" w:rsidP="00F91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FD169A" w:rsidRPr="00F91984">
        <w:rPr>
          <w:rFonts w:ascii="Times New Roman" w:hAnsi="Times New Roman"/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4E3210CF" w14:textId="77777777" w:rsidR="00FD169A" w:rsidRPr="00F91984" w:rsidRDefault="00FD169A" w:rsidP="00F919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sz w:val="28"/>
          <w:szCs w:val="28"/>
        </w:rPr>
      </w:pPr>
      <w:r w:rsidRPr="00F91984">
        <w:rPr>
          <w:b/>
          <w:sz w:val="28"/>
          <w:szCs w:val="28"/>
        </w:rPr>
        <w:t>Контроль</w:t>
      </w:r>
      <w:r w:rsidRPr="00F91984">
        <w:rPr>
          <w:sz w:val="28"/>
          <w:szCs w:val="28"/>
        </w:rPr>
        <w:t xml:space="preserve"> </w:t>
      </w:r>
      <w:r w:rsidRPr="00F91984">
        <w:rPr>
          <w:b/>
          <w:sz w:val="28"/>
          <w:szCs w:val="28"/>
        </w:rPr>
        <w:t>и оценка</w:t>
      </w:r>
      <w:r w:rsidRPr="00F91984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</w:t>
      </w:r>
      <w:r w:rsidR="00F91984">
        <w:rPr>
          <w:sz w:val="28"/>
          <w:szCs w:val="28"/>
        </w:rPr>
        <w:t>тических занятий, тестирования.</w:t>
      </w:r>
    </w:p>
    <w:p w14:paraId="71BBBA33" w14:textId="77777777" w:rsidR="00FD169A" w:rsidRPr="00F91984" w:rsidRDefault="00FD169A" w:rsidP="00FD1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2272"/>
      </w:tblGrid>
      <w:tr w:rsidR="00FD169A" w:rsidRPr="00F91984" w14:paraId="1E1EFFBC" w14:textId="77777777" w:rsidTr="00B418F4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3109" w14:textId="77777777" w:rsidR="00FD169A" w:rsidRPr="00F91984" w:rsidRDefault="00FD169A" w:rsidP="004C5A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1984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14:paraId="2BDCFF83" w14:textId="77777777" w:rsidR="00FD169A" w:rsidRPr="00F91984" w:rsidRDefault="00FD169A" w:rsidP="004C5A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1984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04E1" w14:textId="77777777" w:rsidR="00FD169A" w:rsidRPr="00F91984" w:rsidRDefault="00FD169A" w:rsidP="004C5A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1984">
              <w:rPr>
                <w:rFonts w:ascii="Times New Roman" w:hAnsi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286437" w:rsidRPr="00F91984" w14:paraId="046D9E8C" w14:textId="77777777" w:rsidTr="004D4A91">
        <w:trPr>
          <w:trHeight w:val="320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59A87" w14:textId="77777777" w:rsidR="00286437" w:rsidRPr="00F91984" w:rsidRDefault="00286437" w:rsidP="00953B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1984">
              <w:rPr>
                <w:rFonts w:ascii="Times New Roman" w:hAnsi="Times New Roman"/>
                <w:sz w:val="28"/>
                <w:szCs w:val="28"/>
              </w:rPr>
              <w:t xml:space="preserve"> Умения:</w:t>
            </w:r>
          </w:p>
          <w:p w14:paraId="5745EE9B" w14:textId="77777777" w:rsidR="00286437" w:rsidRDefault="00286437" w:rsidP="00F752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198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1984">
              <w:rPr>
                <w:rFonts w:ascii="Times New Roman" w:hAnsi="Times New Roman"/>
                <w:sz w:val="28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 профессионально -ориентированных информационных системах; </w:t>
            </w:r>
          </w:p>
          <w:p w14:paraId="30DF87AD" w14:textId="77777777" w:rsidR="00286437" w:rsidRDefault="00286437" w:rsidP="00F752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1984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1984">
              <w:rPr>
                <w:rFonts w:ascii="Times New Roman" w:hAnsi="Times New Roman"/>
                <w:sz w:val="28"/>
                <w:szCs w:val="28"/>
              </w:rPr>
              <w:t xml:space="preserve">использовать в профессиональной деятельности различные виды программного обеспечения, в т.ч. специального;  </w:t>
            </w:r>
          </w:p>
          <w:p w14:paraId="0A64C9BF" w14:textId="77777777" w:rsidR="00286437" w:rsidRPr="00F91984" w:rsidRDefault="00286437" w:rsidP="00F7521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1984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1984">
              <w:rPr>
                <w:rFonts w:ascii="Times New Roman" w:hAnsi="Times New Roman"/>
                <w:sz w:val="28"/>
                <w:szCs w:val="28"/>
              </w:rPr>
              <w:t>применять компьютерные и телекоммуникационные средства.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9C6C51" w14:textId="77777777" w:rsidR="00286437" w:rsidRPr="00F91984" w:rsidRDefault="00286437" w:rsidP="004C5A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6F447A7" w14:textId="77777777" w:rsidR="00286437" w:rsidRPr="00F91984" w:rsidRDefault="00286437" w:rsidP="004C5A2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1984">
              <w:rPr>
                <w:rFonts w:ascii="Times New Roman" w:hAnsi="Times New Roman"/>
                <w:bCs/>
                <w:sz w:val="28"/>
                <w:szCs w:val="28"/>
              </w:rPr>
              <w:t>Выполнение практической работы</w:t>
            </w:r>
          </w:p>
        </w:tc>
      </w:tr>
      <w:tr w:rsidR="00FE0792" w:rsidRPr="00F91984" w14:paraId="138A5ACC" w14:textId="77777777" w:rsidTr="00B418F4">
        <w:trPr>
          <w:trHeight w:val="98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682245" w14:textId="77777777" w:rsidR="00FE0792" w:rsidRPr="00F91984" w:rsidRDefault="00FE0792" w:rsidP="00953B83">
            <w:pPr>
              <w:tabs>
                <w:tab w:val="left" w:pos="27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1984">
              <w:rPr>
                <w:rFonts w:ascii="Times New Roman" w:hAnsi="Times New Roman"/>
                <w:sz w:val="28"/>
                <w:szCs w:val="28"/>
              </w:rPr>
              <w:t xml:space="preserve">  Знания:</w:t>
            </w:r>
          </w:p>
          <w:p w14:paraId="41F7A0DC" w14:textId="77777777" w:rsidR="00F7521A" w:rsidRDefault="00FE0792" w:rsidP="00953B83">
            <w:pPr>
              <w:tabs>
                <w:tab w:val="left" w:pos="27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19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3B83" w:rsidRPr="00F91984">
              <w:rPr>
                <w:rFonts w:ascii="Times New Roman" w:hAnsi="Times New Roman"/>
                <w:sz w:val="28"/>
                <w:szCs w:val="28"/>
              </w:rPr>
              <w:t>-</w:t>
            </w:r>
            <w:r w:rsidR="00F752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1984">
              <w:rPr>
                <w:rFonts w:ascii="Times New Roman" w:hAnsi="Times New Roman"/>
                <w:sz w:val="28"/>
                <w:szCs w:val="28"/>
              </w:rPr>
              <w:t>основные понятия автоматизированной обработки информации;</w:t>
            </w:r>
          </w:p>
          <w:p w14:paraId="53E2F20F" w14:textId="77777777" w:rsidR="00F7521A" w:rsidRDefault="00FE0792" w:rsidP="00953B83">
            <w:pPr>
              <w:tabs>
                <w:tab w:val="left" w:pos="27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19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3B83" w:rsidRPr="00F91984">
              <w:rPr>
                <w:rFonts w:ascii="Times New Roman" w:hAnsi="Times New Roman"/>
                <w:sz w:val="28"/>
                <w:szCs w:val="28"/>
              </w:rPr>
              <w:t>-</w:t>
            </w:r>
            <w:r w:rsidR="00F752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1984">
              <w:rPr>
                <w:rFonts w:ascii="Times New Roman" w:hAnsi="Times New Roman"/>
                <w:sz w:val="28"/>
                <w:szCs w:val="28"/>
              </w:rPr>
              <w:t>общий состав и структуру персональных компьютеров и вычислительных систем;</w:t>
            </w:r>
          </w:p>
          <w:p w14:paraId="446D16FF" w14:textId="77777777" w:rsidR="00FE0792" w:rsidRPr="00F91984" w:rsidRDefault="00FE0792" w:rsidP="00953B83">
            <w:pPr>
              <w:tabs>
                <w:tab w:val="left" w:pos="27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19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3B83" w:rsidRPr="00F91984">
              <w:rPr>
                <w:rFonts w:ascii="Times New Roman" w:hAnsi="Times New Roman"/>
                <w:sz w:val="28"/>
                <w:szCs w:val="28"/>
              </w:rPr>
              <w:t>-</w:t>
            </w:r>
            <w:r w:rsidR="00F752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1984">
              <w:rPr>
                <w:rFonts w:ascii="Times New Roman" w:hAnsi="Times New Roman"/>
                <w:sz w:val="28"/>
                <w:szCs w:val="28"/>
              </w:rPr>
              <w:t>состав, функции и возможности использования информационных и телекоммуникационных технологий в профессиональной деятельности;</w:t>
            </w:r>
          </w:p>
          <w:p w14:paraId="2817FD8B" w14:textId="77777777" w:rsidR="00FE0792" w:rsidRPr="00F91984" w:rsidRDefault="00FE0792" w:rsidP="00953B83">
            <w:pPr>
              <w:tabs>
                <w:tab w:val="left" w:pos="27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198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53B83" w:rsidRPr="00F91984">
              <w:rPr>
                <w:rFonts w:ascii="Times New Roman" w:hAnsi="Times New Roman"/>
                <w:sz w:val="28"/>
                <w:szCs w:val="28"/>
              </w:rPr>
              <w:t>-</w:t>
            </w:r>
            <w:r w:rsidRPr="00F91984">
              <w:rPr>
                <w:rFonts w:ascii="Times New Roman" w:hAnsi="Times New Roman"/>
                <w:sz w:val="28"/>
                <w:szCs w:val="28"/>
              </w:rPr>
              <w:t xml:space="preserve"> методы и средства сбора, обработки, хранения, передачи и накопления информации; </w:t>
            </w:r>
          </w:p>
          <w:p w14:paraId="3B668D38" w14:textId="77777777" w:rsidR="00FE0792" w:rsidRPr="00F91984" w:rsidRDefault="00FE0792" w:rsidP="00953B83">
            <w:pPr>
              <w:tabs>
                <w:tab w:val="left" w:pos="27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1984">
              <w:rPr>
                <w:rFonts w:ascii="Times New Roman" w:hAnsi="Times New Roman"/>
                <w:sz w:val="28"/>
                <w:szCs w:val="28"/>
              </w:rPr>
              <w:t>базовые системные программные продукты и пакеты прикладных программ в области профессиональной деятельности;</w:t>
            </w:r>
          </w:p>
          <w:p w14:paraId="6844815F" w14:textId="77777777" w:rsidR="00FE0792" w:rsidRPr="00F91984" w:rsidRDefault="00953B83" w:rsidP="00953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1984">
              <w:rPr>
                <w:rFonts w:ascii="Times New Roman" w:hAnsi="Times New Roman"/>
                <w:sz w:val="28"/>
                <w:szCs w:val="28"/>
              </w:rPr>
              <w:t>-</w:t>
            </w:r>
            <w:r w:rsidR="00F752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0792" w:rsidRPr="00F91984">
              <w:rPr>
                <w:rFonts w:ascii="Times New Roman" w:hAnsi="Times New Roman"/>
                <w:sz w:val="28"/>
                <w:szCs w:val="28"/>
              </w:rPr>
              <w:t>основные методы и приемы обеспечения информационной безопасности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40629" w14:textId="77777777" w:rsidR="00FE0792" w:rsidRPr="00F91984" w:rsidRDefault="00FE0792" w:rsidP="004C5A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91984">
              <w:rPr>
                <w:rFonts w:ascii="Times New Roman" w:hAnsi="Times New Roman"/>
                <w:bCs/>
                <w:sz w:val="28"/>
                <w:szCs w:val="28"/>
              </w:rPr>
              <w:t>Устный опрос</w:t>
            </w:r>
          </w:p>
          <w:p w14:paraId="2C0D14E8" w14:textId="77777777" w:rsidR="00FE0792" w:rsidRPr="00F91984" w:rsidRDefault="00FE0792" w:rsidP="004C5A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91984">
              <w:rPr>
                <w:rFonts w:ascii="Times New Roman" w:hAnsi="Times New Roman"/>
                <w:bCs/>
                <w:sz w:val="28"/>
                <w:szCs w:val="28"/>
              </w:rPr>
              <w:t>Фронтальный опрос</w:t>
            </w:r>
          </w:p>
          <w:p w14:paraId="0CE7E319" w14:textId="77777777" w:rsidR="00FE0792" w:rsidRPr="00F91984" w:rsidRDefault="00FE0792" w:rsidP="004C5A25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F91984">
              <w:rPr>
                <w:rFonts w:ascii="Times New Roman" w:hAnsi="Times New Roman"/>
                <w:bCs/>
                <w:sz w:val="28"/>
                <w:szCs w:val="28"/>
              </w:rPr>
              <w:t xml:space="preserve">Тест </w:t>
            </w:r>
          </w:p>
          <w:p w14:paraId="36FFEF41" w14:textId="77777777" w:rsidR="00FE0792" w:rsidRPr="00F91984" w:rsidRDefault="00FE0792" w:rsidP="004D7796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</w:tbl>
    <w:p w14:paraId="3DC9F0D8" w14:textId="77777777" w:rsidR="00FD169A" w:rsidRPr="00F91984" w:rsidRDefault="00FD169A" w:rsidP="00FD1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</w:p>
    <w:p w14:paraId="072952CF" w14:textId="77777777" w:rsidR="00953B83" w:rsidRPr="00F91984" w:rsidRDefault="00953B8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953B83" w:rsidRPr="00F91984" w:rsidSect="00251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03419" w14:textId="77777777" w:rsidR="006955BA" w:rsidRDefault="006955BA" w:rsidP="00953B83">
      <w:pPr>
        <w:spacing w:after="0" w:line="240" w:lineRule="auto"/>
      </w:pPr>
      <w:r>
        <w:separator/>
      </w:r>
    </w:p>
  </w:endnote>
  <w:endnote w:type="continuationSeparator" w:id="0">
    <w:p w14:paraId="266C7DD9" w14:textId="77777777" w:rsidR="006955BA" w:rsidRDefault="006955BA" w:rsidP="00953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17C12" w14:textId="77777777" w:rsidR="004D4A91" w:rsidRDefault="004D4A9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A9A43" w14:textId="77777777" w:rsidR="004D4A91" w:rsidRDefault="004D4A91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825B7" w14:textId="77777777" w:rsidR="004D4A91" w:rsidRDefault="004D4A9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BF387" w14:textId="77777777" w:rsidR="006955BA" w:rsidRDefault="006955BA" w:rsidP="00953B83">
      <w:pPr>
        <w:spacing w:after="0" w:line="240" w:lineRule="auto"/>
      </w:pPr>
      <w:r>
        <w:separator/>
      </w:r>
    </w:p>
  </w:footnote>
  <w:footnote w:type="continuationSeparator" w:id="0">
    <w:p w14:paraId="5FEF2973" w14:textId="77777777" w:rsidR="006955BA" w:rsidRDefault="006955BA" w:rsidP="00953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FEECE" w14:textId="77777777" w:rsidR="004D4A91" w:rsidRDefault="004D4A9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7E9B6" w14:textId="77777777" w:rsidR="004D4A91" w:rsidRDefault="004D4A91">
    <w:pPr>
      <w:pStyle w:val="ac"/>
      <w:jc w:val="center"/>
    </w:pPr>
  </w:p>
  <w:p w14:paraId="210DD584" w14:textId="77777777" w:rsidR="004D4A91" w:rsidRDefault="004D4A91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53661" w14:textId="77777777" w:rsidR="004D4A91" w:rsidRDefault="004D4A91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A500C" w14:textId="77777777" w:rsidR="004D4A91" w:rsidRDefault="006955BA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1150B">
      <w:rPr>
        <w:noProof/>
      </w:rPr>
      <w:t>13</w:t>
    </w:r>
    <w:r>
      <w:rPr>
        <w:noProof/>
      </w:rPr>
      <w:fldChar w:fldCharType="end"/>
    </w:r>
  </w:p>
  <w:p w14:paraId="73CDDFC8" w14:textId="77777777" w:rsidR="004D4A91" w:rsidRDefault="004D4A9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2"/>
    <w:multiLevelType w:val="multi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3"/>
    <w:multiLevelType w:val="multilevel"/>
    <w:tmpl w:val="00000013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42"/>
    <w:multiLevelType w:val="singleLevel"/>
    <w:tmpl w:val="00000042"/>
    <w:name w:val="WW8Num71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/>
      </w:rPr>
    </w:lvl>
  </w:abstractNum>
  <w:abstractNum w:abstractNumId="5" w15:restartNumberingAfterBreak="0">
    <w:nsid w:val="00000043"/>
    <w:multiLevelType w:val="multilevel"/>
    <w:tmpl w:val="00000043"/>
    <w:name w:val="WW8Num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44"/>
    <w:multiLevelType w:val="multilevel"/>
    <w:tmpl w:val="00000044"/>
    <w:name w:val="WW8Num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45"/>
    <w:multiLevelType w:val="singleLevel"/>
    <w:tmpl w:val="00000045"/>
    <w:name w:val="WW8Num74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/>
      </w:rPr>
    </w:lvl>
  </w:abstractNum>
  <w:abstractNum w:abstractNumId="8" w15:restartNumberingAfterBreak="0">
    <w:nsid w:val="07C42139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B462AAF"/>
    <w:multiLevelType w:val="multilevel"/>
    <w:tmpl w:val="C3C867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D03559B"/>
    <w:multiLevelType w:val="hybridMultilevel"/>
    <w:tmpl w:val="730AA8E4"/>
    <w:lvl w:ilvl="0" w:tplc="E08A8EC4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23563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652E22"/>
    <w:multiLevelType w:val="hybridMultilevel"/>
    <w:tmpl w:val="11788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31653"/>
    <w:multiLevelType w:val="hybridMultilevel"/>
    <w:tmpl w:val="3A52C6EA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757FCC"/>
    <w:multiLevelType w:val="hybridMultilevel"/>
    <w:tmpl w:val="2D64A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E38F9"/>
    <w:multiLevelType w:val="singleLevel"/>
    <w:tmpl w:val="2A08D80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93E4F08"/>
    <w:multiLevelType w:val="hybridMultilevel"/>
    <w:tmpl w:val="A70E4EE2"/>
    <w:lvl w:ilvl="0" w:tplc="D870BA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3084E71"/>
    <w:multiLevelType w:val="hybridMultilevel"/>
    <w:tmpl w:val="A2AAD34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B790C"/>
    <w:multiLevelType w:val="hybridMultilevel"/>
    <w:tmpl w:val="31480DF8"/>
    <w:lvl w:ilvl="0" w:tplc="7DE0A1C8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F51E52"/>
    <w:multiLevelType w:val="singleLevel"/>
    <w:tmpl w:val="2A08D80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B1429AC"/>
    <w:multiLevelType w:val="hybridMultilevel"/>
    <w:tmpl w:val="CB88DBC6"/>
    <w:lvl w:ilvl="0" w:tplc="F9C23A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51577F"/>
    <w:multiLevelType w:val="hybridMultilevel"/>
    <w:tmpl w:val="C54C7B42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FF1B4C"/>
    <w:multiLevelType w:val="hybridMultilevel"/>
    <w:tmpl w:val="E35E28C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27D7926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D03002"/>
    <w:multiLevelType w:val="hybridMultilevel"/>
    <w:tmpl w:val="0E18E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3"/>
  </w:num>
  <w:num w:numId="4">
    <w:abstractNumId w:val="16"/>
  </w:num>
  <w:num w:numId="5">
    <w:abstractNumId w:val="20"/>
  </w:num>
  <w:num w:numId="6">
    <w:abstractNumId w:val="7"/>
  </w:num>
  <w:num w:numId="7">
    <w:abstractNumId w:val="4"/>
  </w:num>
  <w:num w:numId="8">
    <w:abstractNumId w:val="11"/>
  </w:num>
  <w:num w:numId="9">
    <w:abstractNumId w:val="5"/>
  </w:num>
  <w:num w:numId="10">
    <w:abstractNumId w:val="6"/>
  </w:num>
  <w:num w:numId="11">
    <w:abstractNumId w:val="25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12"/>
  </w:num>
  <w:num w:numId="17">
    <w:abstractNumId w:val="24"/>
  </w:num>
  <w:num w:numId="18">
    <w:abstractNumId w:val="15"/>
  </w:num>
  <w:num w:numId="19">
    <w:abstractNumId w:val="14"/>
  </w:num>
  <w:num w:numId="20">
    <w:abstractNumId w:val="22"/>
  </w:num>
  <w:num w:numId="21">
    <w:abstractNumId w:val="8"/>
  </w:num>
  <w:num w:numId="22">
    <w:abstractNumId w:val="9"/>
  </w:num>
  <w:num w:numId="23">
    <w:abstractNumId w:val="18"/>
  </w:num>
  <w:num w:numId="24">
    <w:abstractNumId w:val="10"/>
  </w:num>
  <w:num w:numId="25">
    <w:abstractNumId w:val="13"/>
  </w:num>
  <w:num w:numId="26">
    <w:abstractNumId w:val="19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169A"/>
    <w:rsid w:val="00003C97"/>
    <w:rsid w:val="0001150B"/>
    <w:rsid w:val="00015B11"/>
    <w:rsid w:val="000212E6"/>
    <w:rsid w:val="00022905"/>
    <w:rsid w:val="00025D52"/>
    <w:rsid w:val="00031486"/>
    <w:rsid w:val="0003566A"/>
    <w:rsid w:val="000363C4"/>
    <w:rsid w:val="00055D08"/>
    <w:rsid w:val="00061921"/>
    <w:rsid w:val="00061C26"/>
    <w:rsid w:val="00062218"/>
    <w:rsid w:val="00064AA1"/>
    <w:rsid w:val="00074561"/>
    <w:rsid w:val="00084D48"/>
    <w:rsid w:val="000979C9"/>
    <w:rsid w:val="000B4D85"/>
    <w:rsid w:val="000C4805"/>
    <w:rsid w:val="000D02CC"/>
    <w:rsid w:val="000D1C0C"/>
    <w:rsid w:val="000D3A5A"/>
    <w:rsid w:val="000E71D6"/>
    <w:rsid w:val="000F4162"/>
    <w:rsid w:val="00113BE4"/>
    <w:rsid w:val="00117949"/>
    <w:rsid w:val="00130FB6"/>
    <w:rsid w:val="00134160"/>
    <w:rsid w:val="00136885"/>
    <w:rsid w:val="00155BD3"/>
    <w:rsid w:val="00161168"/>
    <w:rsid w:val="0016290D"/>
    <w:rsid w:val="001675E3"/>
    <w:rsid w:val="00172E3F"/>
    <w:rsid w:val="00176F81"/>
    <w:rsid w:val="00181239"/>
    <w:rsid w:val="00182D7A"/>
    <w:rsid w:val="00184B00"/>
    <w:rsid w:val="00187227"/>
    <w:rsid w:val="001A4EC9"/>
    <w:rsid w:val="001B73F1"/>
    <w:rsid w:val="001C08DD"/>
    <w:rsid w:val="001C1C21"/>
    <w:rsid w:val="001E55E2"/>
    <w:rsid w:val="00205952"/>
    <w:rsid w:val="00206C52"/>
    <w:rsid w:val="0021608C"/>
    <w:rsid w:val="002163D0"/>
    <w:rsid w:val="00223734"/>
    <w:rsid w:val="00235B59"/>
    <w:rsid w:val="00245008"/>
    <w:rsid w:val="00251EE3"/>
    <w:rsid w:val="00255D40"/>
    <w:rsid w:val="00264118"/>
    <w:rsid w:val="002644A7"/>
    <w:rsid w:val="0026475D"/>
    <w:rsid w:val="00266625"/>
    <w:rsid w:val="00271C62"/>
    <w:rsid w:val="00277E61"/>
    <w:rsid w:val="00286437"/>
    <w:rsid w:val="0029238D"/>
    <w:rsid w:val="00296144"/>
    <w:rsid w:val="00296AFC"/>
    <w:rsid w:val="002A2C21"/>
    <w:rsid w:val="002A3B83"/>
    <w:rsid w:val="002A478D"/>
    <w:rsid w:val="002B6518"/>
    <w:rsid w:val="002C5D8D"/>
    <w:rsid w:val="002D5EDE"/>
    <w:rsid w:val="002E133B"/>
    <w:rsid w:val="002E1F86"/>
    <w:rsid w:val="002E71D6"/>
    <w:rsid w:val="002F0468"/>
    <w:rsid w:val="002F2E20"/>
    <w:rsid w:val="002F4742"/>
    <w:rsid w:val="0030290F"/>
    <w:rsid w:val="00305B8F"/>
    <w:rsid w:val="00317D19"/>
    <w:rsid w:val="00323330"/>
    <w:rsid w:val="0033510B"/>
    <w:rsid w:val="00335ADF"/>
    <w:rsid w:val="00341104"/>
    <w:rsid w:val="00341A43"/>
    <w:rsid w:val="00351D71"/>
    <w:rsid w:val="0035563F"/>
    <w:rsid w:val="00367B77"/>
    <w:rsid w:val="00381C7C"/>
    <w:rsid w:val="0038251B"/>
    <w:rsid w:val="003828DD"/>
    <w:rsid w:val="003A6B99"/>
    <w:rsid w:val="003B68B7"/>
    <w:rsid w:val="003C312F"/>
    <w:rsid w:val="003D5DC2"/>
    <w:rsid w:val="004011A6"/>
    <w:rsid w:val="00403530"/>
    <w:rsid w:val="0041217B"/>
    <w:rsid w:val="00412EC1"/>
    <w:rsid w:val="00421F4E"/>
    <w:rsid w:val="00442FC4"/>
    <w:rsid w:val="0045222B"/>
    <w:rsid w:val="00452720"/>
    <w:rsid w:val="004538B5"/>
    <w:rsid w:val="00456D37"/>
    <w:rsid w:val="00456E53"/>
    <w:rsid w:val="00462174"/>
    <w:rsid w:val="004625CB"/>
    <w:rsid w:val="0048016B"/>
    <w:rsid w:val="00482EAA"/>
    <w:rsid w:val="00492D40"/>
    <w:rsid w:val="0049433F"/>
    <w:rsid w:val="004A0F48"/>
    <w:rsid w:val="004A6D94"/>
    <w:rsid w:val="004A6E6B"/>
    <w:rsid w:val="004B2501"/>
    <w:rsid w:val="004B72DC"/>
    <w:rsid w:val="004C0791"/>
    <w:rsid w:val="004C5A25"/>
    <w:rsid w:val="004D4A91"/>
    <w:rsid w:val="004D6FF1"/>
    <w:rsid w:val="004D7796"/>
    <w:rsid w:val="004F6595"/>
    <w:rsid w:val="00500BEC"/>
    <w:rsid w:val="005011A2"/>
    <w:rsid w:val="0050425D"/>
    <w:rsid w:val="00524C6E"/>
    <w:rsid w:val="00531ED8"/>
    <w:rsid w:val="005354ED"/>
    <w:rsid w:val="005424E7"/>
    <w:rsid w:val="005444F5"/>
    <w:rsid w:val="00552C48"/>
    <w:rsid w:val="00555121"/>
    <w:rsid w:val="005600E7"/>
    <w:rsid w:val="00572D01"/>
    <w:rsid w:val="00577E6C"/>
    <w:rsid w:val="005866B0"/>
    <w:rsid w:val="005A10DB"/>
    <w:rsid w:val="005A2EDF"/>
    <w:rsid w:val="005B344C"/>
    <w:rsid w:val="005C65C4"/>
    <w:rsid w:val="005D355A"/>
    <w:rsid w:val="005D4803"/>
    <w:rsid w:val="005E40CB"/>
    <w:rsid w:val="0062680D"/>
    <w:rsid w:val="0063505D"/>
    <w:rsid w:val="00637040"/>
    <w:rsid w:val="0065236D"/>
    <w:rsid w:val="00670795"/>
    <w:rsid w:val="00672EAA"/>
    <w:rsid w:val="00676652"/>
    <w:rsid w:val="00690CD7"/>
    <w:rsid w:val="006955BA"/>
    <w:rsid w:val="00695B4C"/>
    <w:rsid w:val="006966E9"/>
    <w:rsid w:val="006B1CE2"/>
    <w:rsid w:val="006C0FBF"/>
    <w:rsid w:val="006C3F01"/>
    <w:rsid w:val="006E646C"/>
    <w:rsid w:val="00702296"/>
    <w:rsid w:val="00714D0A"/>
    <w:rsid w:val="0071784B"/>
    <w:rsid w:val="00722BF0"/>
    <w:rsid w:val="0072328C"/>
    <w:rsid w:val="00736735"/>
    <w:rsid w:val="007406E4"/>
    <w:rsid w:val="00746389"/>
    <w:rsid w:val="007533AC"/>
    <w:rsid w:val="0078556A"/>
    <w:rsid w:val="00791F5E"/>
    <w:rsid w:val="00795823"/>
    <w:rsid w:val="007A15FA"/>
    <w:rsid w:val="007A2C9B"/>
    <w:rsid w:val="007A70B9"/>
    <w:rsid w:val="007A79CA"/>
    <w:rsid w:val="007B4B6C"/>
    <w:rsid w:val="007C091D"/>
    <w:rsid w:val="007C6D3A"/>
    <w:rsid w:val="007E4CF5"/>
    <w:rsid w:val="007E5AB2"/>
    <w:rsid w:val="007E6797"/>
    <w:rsid w:val="007F0AF3"/>
    <w:rsid w:val="007F6C69"/>
    <w:rsid w:val="008003C6"/>
    <w:rsid w:val="00806AB4"/>
    <w:rsid w:val="00814FF0"/>
    <w:rsid w:val="00823EB7"/>
    <w:rsid w:val="00824A95"/>
    <w:rsid w:val="00827FE3"/>
    <w:rsid w:val="0083256C"/>
    <w:rsid w:val="00843CAE"/>
    <w:rsid w:val="00845A9D"/>
    <w:rsid w:val="0086690F"/>
    <w:rsid w:val="008720AE"/>
    <w:rsid w:val="00892769"/>
    <w:rsid w:val="00897258"/>
    <w:rsid w:val="008A3F70"/>
    <w:rsid w:val="008B173B"/>
    <w:rsid w:val="008C4235"/>
    <w:rsid w:val="008C7F13"/>
    <w:rsid w:val="008D5F71"/>
    <w:rsid w:val="008E29FE"/>
    <w:rsid w:val="008F4309"/>
    <w:rsid w:val="008F49B6"/>
    <w:rsid w:val="009046AC"/>
    <w:rsid w:val="00905075"/>
    <w:rsid w:val="009054B4"/>
    <w:rsid w:val="0091286D"/>
    <w:rsid w:val="0092074D"/>
    <w:rsid w:val="0092082A"/>
    <w:rsid w:val="00925B26"/>
    <w:rsid w:val="00933660"/>
    <w:rsid w:val="00933ED3"/>
    <w:rsid w:val="00935E64"/>
    <w:rsid w:val="00944986"/>
    <w:rsid w:val="00950EE5"/>
    <w:rsid w:val="00953B83"/>
    <w:rsid w:val="00961953"/>
    <w:rsid w:val="00966060"/>
    <w:rsid w:val="009773F0"/>
    <w:rsid w:val="00983B94"/>
    <w:rsid w:val="00993902"/>
    <w:rsid w:val="009958E2"/>
    <w:rsid w:val="00997770"/>
    <w:rsid w:val="009A4D29"/>
    <w:rsid w:val="009A6895"/>
    <w:rsid w:val="009C6079"/>
    <w:rsid w:val="009D015F"/>
    <w:rsid w:val="009D1190"/>
    <w:rsid w:val="009D12EC"/>
    <w:rsid w:val="009D2528"/>
    <w:rsid w:val="009E0C37"/>
    <w:rsid w:val="009F7ECD"/>
    <w:rsid w:val="00A009C3"/>
    <w:rsid w:val="00A138CB"/>
    <w:rsid w:val="00A16137"/>
    <w:rsid w:val="00A171F2"/>
    <w:rsid w:val="00A35240"/>
    <w:rsid w:val="00A7678C"/>
    <w:rsid w:val="00A938B7"/>
    <w:rsid w:val="00AD0DCF"/>
    <w:rsid w:val="00AF6CE0"/>
    <w:rsid w:val="00B04748"/>
    <w:rsid w:val="00B10467"/>
    <w:rsid w:val="00B11697"/>
    <w:rsid w:val="00B12E0E"/>
    <w:rsid w:val="00B16DEE"/>
    <w:rsid w:val="00B32240"/>
    <w:rsid w:val="00B3500F"/>
    <w:rsid w:val="00B418F4"/>
    <w:rsid w:val="00B4467E"/>
    <w:rsid w:val="00B50695"/>
    <w:rsid w:val="00B82241"/>
    <w:rsid w:val="00B87B1B"/>
    <w:rsid w:val="00B928BE"/>
    <w:rsid w:val="00B95787"/>
    <w:rsid w:val="00BA2C03"/>
    <w:rsid w:val="00BA3431"/>
    <w:rsid w:val="00BB6D6E"/>
    <w:rsid w:val="00BC294B"/>
    <w:rsid w:val="00BF21DB"/>
    <w:rsid w:val="00C16867"/>
    <w:rsid w:val="00C16948"/>
    <w:rsid w:val="00C36B74"/>
    <w:rsid w:val="00C3769E"/>
    <w:rsid w:val="00C40A08"/>
    <w:rsid w:val="00C41D56"/>
    <w:rsid w:val="00C43F82"/>
    <w:rsid w:val="00C6268B"/>
    <w:rsid w:val="00C703F4"/>
    <w:rsid w:val="00C83704"/>
    <w:rsid w:val="00C908B4"/>
    <w:rsid w:val="00C90F1E"/>
    <w:rsid w:val="00CA252E"/>
    <w:rsid w:val="00CA42B8"/>
    <w:rsid w:val="00CA553A"/>
    <w:rsid w:val="00CB50AF"/>
    <w:rsid w:val="00CC1D06"/>
    <w:rsid w:val="00CD0101"/>
    <w:rsid w:val="00CD6687"/>
    <w:rsid w:val="00CF06C3"/>
    <w:rsid w:val="00CF4956"/>
    <w:rsid w:val="00D03CBC"/>
    <w:rsid w:val="00D040BC"/>
    <w:rsid w:val="00D11520"/>
    <w:rsid w:val="00D170ED"/>
    <w:rsid w:val="00D264A4"/>
    <w:rsid w:val="00D411A9"/>
    <w:rsid w:val="00D464F0"/>
    <w:rsid w:val="00D62462"/>
    <w:rsid w:val="00D82B2B"/>
    <w:rsid w:val="00D8549D"/>
    <w:rsid w:val="00D95D5D"/>
    <w:rsid w:val="00DA79F7"/>
    <w:rsid w:val="00DB3BD4"/>
    <w:rsid w:val="00DD2C39"/>
    <w:rsid w:val="00DD4C99"/>
    <w:rsid w:val="00DE54EB"/>
    <w:rsid w:val="00E139EE"/>
    <w:rsid w:val="00E2214C"/>
    <w:rsid w:val="00E25A67"/>
    <w:rsid w:val="00E3402A"/>
    <w:rsid w:val="00E5592F"/>
    <w:rsid w:val="00E57208"/>
    <w:rsid w:val="00E63EEF"/>
    <w:rsid w:val="00E6524F"/>
    <w:rsid w:val="00E670EA"/>
    <w:rsid w:val="00E76EA5"/>
    <w:rsid w:val="00E77EDE"/>
    <w:rsid w:val="00E85242"/>
    <w:rsid w:val="00E9679A"/>
    <w:rsid w:val="00EA3045"/>
    <w:rsid w:val="00EA3510"/>
    <w:rsid w:val="00EA717F"/>
    <w:rsid w:val="00EA760F"/>
    <w:rsid w:val="00ED3CDC"/>
    <w:rsid w:val="00ED67F9"/>
    <w:rsid w:val="00EE1832"/>
    <w:rsid w:val="00EE42EA"/>
    <w:rsid w:val="00EF1616"/>
    <w:rsid w:val="00EF2BD7"/>
    <w:rsid w:val="00EF5B9D"/>
    <w:rsid w:val="00EF6587"/>
    <w:rsid w:val="00F00AFA"/>
    <w:rsid w:val="00F138DB"/>
    <w:rsid w:val="00F374B1"/>
    <w:rsid w:val="00F412BC"/>
    <w:rsid w:val="00F51236"/>
    <w:rsid w:val="00F52A90"/>
    <w:rsid w:val="00F53110"/>
    <w:rsid w:val="00F70DFA"/>
    <w:rsid w:val="00F71BA2"/>
    <w:rsid w:val="00F7521A"/>
    <w:rsid w:val="00F80E01"/>
    <w:rsid w:val="00F85C53"/>
    <w:rsid w:val="00F86208"/>
    <w:rsid w:val="00F91984"/>
    <w:rsid w:val="00F950B2"/>
    <w:rsid w:val="00FC56CD"/>
    <w:rsid w:val="00FC785C"/>
    <w:rsid w:val="00FD169A"/>
    <w:rsid w:val="00FD1A77"/>
    <w:rsid w:val="00FE0792"/>
    <w:rsid w:val="00FE08DD"/>
    <w:rsid w:val="00FE7F89"/>
    <w:rsid w:val="00FF338B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6876C"/>
  <w15:docId w15:val="{2036629C-F9F0-41AC-A883-93690935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EE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FD169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D169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nhideWhenUsed/>
    <w:rsid w:val="00FD169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rsid w:val="00FD169A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FD169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semiHidden/>
    <w:rsid w:val="00FD169A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semiHidden/>
    <w:unhideWhenUsed/>
    <w:rsid w:val="00FD169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semiHidden/>
    <w:rsid w:val="00FD169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161168"/>
    <w:pPr>
      <w:ind w:left="720"/>
      <w:contextualSpacing/>
    </w:pPr>
  </w:style>
  <w:style w:type="character" w:styleId="a6">
    <w:name w:val="Hyperlink"/>
    <w:rsid w:val="00421F4E"/>
    <w:rPr>
      <w:color w:val="0000FF"/>
      <w:u w:val="single"/>
    </w:rPr>
  </w:style>
  <w:style w:type="character" w:customStyle="1" w:styleId="FontStyle44">
    <w:name w:val="Font Style44"/>
    <w:uiPriority w:val="99"/>
    <w:rsid w:val="00637040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uiPriority w:val="99"/>
    <w:rsid w:val="00637040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43">
    <w:name w:val="Font Style43"/>
    <w:uiPriority w:val="99"/>
    <w:rsid w:val="0063704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637040"/>
    <w:pPr>
      <w:widowControl w:val="0"/>
      <w:autoSpaceDE w:val="0"/>
      <w:autoSpaceDN w:val="0"/>
      <w:adjustRightInd w:val="0"/>
      <w:spacing w:after="0" w:line="338" w:lineRule="exact"/>
      <w:ind w:firstLine="710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7F6C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7F6C69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hAnsi="Times New Roman"/>
      <w:sz w:val="24"/>
      <w:szCs w:val="24"/>
    </w:rPr>
  </w:style>
  <w:style w:type="character" w:customStyle="1" w:styleId="FontStyle49">
    <w:name w:val="Font Style49"/>
    <w:uiPriority w:val="99"/>
    <w:rsid w:val="007F6C69"/>
    <w:rPr>
      <w:rFonts w:ascii="Times New Roman" w:hAnsi="Times New Roman" w:cs="Times New Roman"/>
      <w:b/>
      <w:bCs/>
      <w:i/>
      <w:iCs/>
      <w:sz w:val="28"/>
      <w:szCs w:val="28"/>
    </w:rPr>
  </w:style>
  <w:style w:type="table" w:styleId="a7">
    <w:name w:val="Table Grid"/>
    <w:basedOn w:val="a1"/>
    <w:uiPriority w:val="59"/>
    <w:rsid w:val="006C3F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0">
    <w:name w:val="Style20"/>
    <w:basedOn w:val="a"/>
    <w:uiPriority w:val="99"/>
    <w:rsid w:val="00823EB7"/>
    <w:pPr>
      <w:widowControl w:val="0"/>
      <w:autoSpaceDE w:val="0"/>
      <w:autoSpaceDN w:val="0"/>
      <w:adjustRightInd w:val="0"/>
      <w:spacing w:after="0" w:line="341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36">
    <w:name w:val="Style36"/>
    <w:basedOn w:val="a"/>
    <w:uiPriority w:val="99"/>
    <w:rsid w:val="002E13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uiPriority w:val="99"/>
    <w:rsid w:val="002E133B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21">
    <w:name w:val="Style21"/>
    <w:basedOn w:val="a"/>
    <w:uiPriority w:val="99"/>
    <w:rsid w:val="002E133B"/>
    <w:pPr>
      <w:widowControl w:val="0"/>
      <w:autoSpaceDE w:val="0"/>
      <w:autoSpaceDN w:val="0"/>
      <w:adjustRightInd w:val="0"/>
      <w:spacing w:after="0" w:line="346" w:lineRule="exact"/>
      <w:ind w:firstLine="696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2E133B"/>
    <w:pPr>
      <w:widowControl w:val="0"/>
      <w:autoSpaceDE w:val="0"/>
      <w:autoSpaceDN w:val="0"/>
      <w:adjustRightInd w:val="0"/>
      <w:spacing w:after="0" w:line="667" w:lineRule="exact"/>
      <w:ind w:firstLine="2904"/>
    </w:pPr>
    <w:rPr>
      <w:rFonts w:ascii="Times New Roman" w:hAnsi="Times New Roman"/>
      <w:sz w:val="24"/>
      <w:szCs w:val="24"/>
    </w:rPr>
  </w:style>
  <w:style w:type="paragraph" w:customStyle="1" w:styleId="Style24">
    <w:name w:val="Style24"/>
    <w:basedOn w:val="a"/>
    <w:uiPriority w:val="99"/>
    <w:rsid w:val="008720AE"/>
    <w:pPr>
      <w:widowControl w:val="0"/>
      <w:autoSpaceDE w:val="0"/>
      <w:autoSpaceDN w:val="0"/>
      <w:adjustRightInd w:val="0"/>
      <w:spacing w:after="0" w:line="331" w:lineRule="exact"/>
      <w:ind w:firstLine="850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8720AE"/>
    <w:pPr>
      <w:widowControl w:val="0"/>
      <w:autoSpaceDE w:val="0"/>
      <w:autoSpaceDN w:val="0"/>
      <w:adjustRightInd w:val="0"/>
      <w:spacing w:after="0" w:line="336" w:lineRule="exact"/>
      <w:ind w:firstLine="850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552C48"/>
    <w:pPr>
      <w:widowControl w:val="0"/>
      <w:autoSpaceDE w:val="0"/>
      <w:autoSpaceDN w:val="0"/>
      <w:adjustRightInd w:val="0"/>
      <w:spacing w:after="0" w:line="331" w:lineRule="exact"/>
      <w:ind w:firstLine="850"/>
    </w:pPr>
    <w:rPr>
      <w:rFonts w:ascii="Times New Roman" w:hAnsi="Times New Roman"/>
      <w:sz w:val="24"/>
      <w:szCs w:val="24"/>
    </w:rPr>
  </w:style>
  <w:style w:type="paragraph" w:customStyle="1" w:styleId="Style28">
    <w:name w:val="Style28"/>
    <w:basedOn w:val="a"/>
    <w:uiPriority w:val="99"/>
    <w:rsid w:val="0055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8">
    <w:name w:val="Normal (Web)"/>
    <w:basedOn w:val="a"/>
    <w:rsid w:val="004C5A25"/>
    <w:pPr>
      <w:spacing w:before="280" w:after="119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rsid w:val="00791F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791F5E"/>
    <w:rPr>
      <w:rFonts w:ascii="Courier New" w:hAnsi="Courier New" w:cs="Courier New"/>
    </w:rPr>
  </w:style>
  <w:style w:type="paragraph" w:styleId="a9">
    <w:name w:val="Title"/>
    <w:basedOn w:val="a"/>
    <w:next w:val="a"/>
    <w:link w:val="aa"/>
    <w:qFormat/>
    <w:rsid w:val="00845A9D"/>
    <w:pPr>
      <w:suppressAutoHyphens/>
      <w:spacing w:after="0" w:line="240" w:lineRule="auto"/>
      <w:jc w:val="center"/>
    </w:pPr>
    <w:rPr>
      <w:rFonts w:ascii="Times New Roman" w:hAnsi="Times New Roman"/>
      <w:sz w:val="28"/>
      <w:szCs w:val="24"/>
      <w:lang w:eastAsia="ar-SA"/>
    </w:rPr>
  </w:style>
  <w:style w:type="character" w:customStyle="1" w:styleId="aa">
    <w:name w:val="Заголовок Знак"/>
    <w:link w:val="a9"/>
    <w:rsid w:val="00845A9D"/>
    <w:rPr>
      <w:rFonts w:ascii="Times New Roman" w:hAnsi="Times New Roman"/>
      <w:sz w:val="28"/>
      <w:szCs w:val="24"/>
      <w:lang w:eastAsia="ar-SA"/>
    </w:rPr>
  </w:style>
  <w:style w:type="paragraph" w:styleId="ab">
    <w:name w:val="List"/>
    <w:basedOn w:val="a"/>
    <w:rsid w:val="0083256C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styleId="23">
    <w:name w:val="List 2"/>
    <w:basedOn w:val="a"/>
    <w:rsid w:val="0083256C"/>
    <w:pPr>
      <w:spacing w:after="0" w:line="240" w:lineRule="auto"/>
      <w:ind w:left="566" w:hanging="283"/>
    </w:pPr>
    <w:rPr>
      <w:rFonts w:ascii="Arial" w:hAnsi="Arial" w:cs="Arial"/>
      <w:sz w:val="24"/>
      <w:szCs w:val="28"/>
    </w:rPr>
  </w:style>
  <w:style w:type="paragraph" w:styleId="ac">
    <w:name w:val="header"/>
    <w:basedOn w:val="a"/>
    <w:link w:val="ad"/>
    <w:uiPriority w:val="99"/>
    <w:unhideWhenUsed/>
    <w:rsid w:val="00953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rsid w:val="00953B83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953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rsid w:val="00953B83"/>
    <w:rPr>
      <w:sz w:val="22"/>
      <w:szCs w:val="22"/>
    </w:rPr>
  </w:style>
  <w:style w:type="character" w:styleId="af0">
    <w:name w:val="Emphasis"/>
    <w:basedOn w:val="a0"/>
    <w:qFormat/>
    <w:rsid w:val="00155BD3"/>
    <w:rPr>
      <w:i/>
      <w:iCs/>
    </w:rPr>
  </w:style>
  <w:style w:type="character" w:customStyle="1" w:styleId="af1">
    <w:name w:val="Основной текст_"/>
    <w:basedOn w:val="a0"/>
    <w:link w:val="3"/>
    <w:rsid w:val="007E4CF5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f1"/>
    <w:rsid w:val="007E4CF5"/>
    <w:pPr>
      <w:shd w:val="clear" w:color="auto" w:fill="FFFFFF"/>
      <w:spacing w:after="0" w:line="0" w:lineRule="atLeast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s_integrall@mail.ru" TargetMode="External"/><Relationship Id="rId13" Type="http://schemas.openxmlformats.org/officeDocument/2006/relationships/header" Target="header3.xml"/><Relationship Id="rId18" Type="http://schemas.openxmlformats.org/officeDocument/2006/relationships/hyperlink" Target="http://videouroki.net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voronezh.net/library/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schools.keldysh.ru/sch444/MUSEUM%20&#8211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zon.ru/context/detail/id/858448/" TargetMode="External"/><Relationship Id="rId20" Type="http://schemas.openxmlformats.org/officeDocument/2006/relationships/hyperlink" Target="http://li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www.comp-science.narod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biblioclub.ru/index.php?page=book&amp;id=251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A2361-7675-45C6-B366-C6CABD818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15</Pages>
  <Words>2555</Words>
  <Characters>14569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17090</CharactersWithSpaces>
  <SharedDoc>false</SharedDoc>
  <HLinks>
    <vt:vector size="24" baseType="variant">
      <vt:variant>
        <vt:i4>1638481</vt:i4>
      </vt:variant>
      <vt:variant>
        <vt:i4>9</vt:i4>
      </vt:variant>
      <vt:variant>
        <vt:i4>0</vt:i4>
      </vt:variant>
      <vt:variant>
        <vt:i4>5</vt:i4>
      </vt:variant>
      <vt:variant>
        <vt:lpwstr>http://www.voronezh.net/library/</vt:lpwstr>
      </vt:variant>
      <vt:variant>
        <vt:lpwstr/>
      </vt:variant>
      <vt:variant>
        <vt:i4>7864379</vt:i4>
      </vt:variant>
      <vt:variant>
        <vt:i4>6</vt:i4>
      </vt:variant>
      <vt:variant>
        <vt:i4>0</vt:i4>
      </vt:variant>
      <vt:variant>
        <vt:i4>5</vt:i4>
      </vt:variant>
      <vt:variant>
        <vt:lpwstr>http://lib.ru/</vt:lpwstr>
      </vt:variant>
      <vt:variant>
        <vt:lpwstr/>
      </vt:variant>
      <vt:variant>
        <vt:i4>4522050</vt:i4>
      </vt:variant>
      <vt:variant>
        <vt:i4>3</vt:i4>
      </vt:variant>
      <vt:variant>
        <vt:i4>0</vt:i4>
      </vt:variant>
      <vt:variant>
        <vt:i4>5</vt:i4>
      </vt:variant>
      <vt:variant>
        <vt:lpwstr>http://www.ozon.ru/context/detail/id/858448/</vt:lpwstr>
      </vt:variant>
      <vt:variant>
        <vt:lpwstr/>
      </vt:variant>
      <vt:variant>
        <vt:i4>917521</vt:i4>
      </vt:variant>
      <vt:variant>
        <vt:i4>0</vt:i4>
      </vt:variant>
      <vt:variant>
        <vt:i4>0</vt:i4>
      </vt:variant>
      <vt:variant>
        <vt:i4>5</vt:i4>
      </vt:variant>
      <vt:variant>
        <vt:lpwstr>mailto:kurs_integrall@mail.ru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OLEG</cp:lastModifiedBy>
  <cp:revision>10</cp:revision>
  <cp:lastPrinted>2019-09-05T05:15:00Z</cp:lastPrinted>
  <dcterms:created xsi:type="dcterms:W3CDTF">2020-01-15T12:04:00Z</dcterms:created>
  <dcterms:modified xsi:type="dcterms:W3CDTF">2026-01-29T10:04:00Z</dcterms:modified>
</cp:coreProperties>
</file>